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0603" w:rsidRDefault="00D91F8D">
      <w:r>
        <w:rPr>
          <w:noProof/>
          <w:lang w:val="fr-FR" w:eastAsia="fr-FR" w:bidi="ar-SA"/>
        </w:rPr>
        <mc:AlternateContent>
          <mc:Choice Requires="wps">
            <w:drawing>
              <wp:anchor distT="0" distB="0" distL="114300" distR="114300" simplePos="0" relativeHeight="251658240" behindDoc="0" locked="0" layoutInCell="0" allowOverlap="1" wp14:editId="5A51D469">
                <wp:simplePos x="0" y="0"/>
                <wp:positionH relativeFrom="margin">
                  <wp:align>center</wp:align>
                </wp:positionH>
                <wp:positionV relativeFrom="margin">
                  <wp:align>top</wp:align>
                </wp:positionV>
                <wp:extent cx="7108825" cy="241935"/>
                <wp:effectExtent l="0" t="0" r="3175"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08825" cy="24193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5000" w:type="pct"/>
                              <w:jc w:val="center"/>
                              <w:tblCellMar>
                                <w:left w:w="0" w:type="dxa"/>
                                <w:right w:w="0" w:type="dxa"/>
                              </w:tblCellMar>
                              <w:tblLook w:val="04A0" w:firstRow="1" w:lastRow="0" w:firstColumn="1" w:lastColumn="0" w:noHBand="0" w:noVBand="1"/>
                            </w:tblPr>
                            <w:tblGrid>
                              <w:gridCol w:w="11210"/>
                            </w:tblGrid>
                            <w:tr w:rsidR="00DE0603">
                              <w:trPr>
                                <w:jc w:val="center"/>
                              </w:trPr>
                              <w:tc>
                                <w:tcPr>
                                  <w:tcW w:w="0" w:type="auto"/>
                                  <w:shd w:val="clear" w:color="auto" w:fill="F4B29B" w:themeFill="accent1" w:themeFillTint="66"/>
                                  <w:vAlign w:val="center"/>
                                </w:tcPr>
                                <w:p w:rsidR="00DE0603" w:rsidRDefault="00DE0603">
                                  <w:pPr>
                                    <w:pStyle w:val="Sansinterligne"/>
                                    <w:rPr>
                                      <w:sz w:val="8"/>
                                      <w:szCs w:val="8"/>
                                    </w:rPr>
                                  </w:pPr>
                                </w:p>
                              </w:tc>
                            </w:tr>
                            <w:tr w:rsidR="00DE0603">
                              <w:trPr>
                                <w:jc w:val="center"/>
                              </w:trPr>
                              <w:tc>
                                <w:tcPr>
                                  <w:tcW w:w="0" w:type="auto"/>
                                  <w:shd w:val="clear" w:color="auto" w:fill="D34817" w:themeFill="accent1"/>
                                  <w:vAlign w:val="center"/>
                                </w:tcPr>
                                <w:p w:rsidR="00DE0603" w:rsidRDefault="00DE0603">
                                  <w:pPr>
                                    <w:pStyle w:val="Sansinterligne"/>
                                    <w:rPr>
                                      <w:sz w:val="16"/>
                                      <w:szCs w:val="16"/>
                                    </w:rPr>
                                  </w:pPr>
                                </w:p>
                              </w:tc>
                            </w:tr>
                            <w:tr w:rsidR="00DE0603">
                              <w:trPr>
                                <w:jc w:val="center"/>
                              </w:trPr>
                              <w:tc>
                                <w:tcPr>
                                  <w:tcW w:w="0" w:type="auto"/>
                                  <w:shd w:val="clear" w:color="auto" w:fill="918485" w:themeFill="accent5"/>
                                  <w:vAlign w:val="center"/>
                                </w:tcPr>
                                <w:p w:rsidR="00DE0603" w:rsidRDefault="00DE0603">
                                  <w:pPr>
                                    <w:pStyle w:val="Sansinterligne"/>
                                    <w:rPr>
                                      <w:sz w:val="8"/>
                                      <w:szCs w:val="8"/>
                                    </w:rPr>
                                  </w:pPr>
                                </w:p>
                              </w:tc>
                            </w:tr>
                          </w:tbl>
                          <w:p w:rsidR="00DE0603" w:rsidRDefault="00DE0603">
                            <w:pPr>
                              <w:spacing w:after="0" w:line="14" w:lineRule="exact"/>
                              <w:rPr>
                                <w:sz w:val="8"/>
                                <w:szCs w:val="8"/>
                              </w:rPr>
                            </w:pPr>
                          </w:p>
                        </w:txbxContent>
                      </wps:txbx>
                      <wps:bodyPr rot="0" vert="horz" wrap="square" lIns="0" tIns="0" rIns="0" bIns="0" anchor="t" anchorCtr="0" upright="1">
                        <a:spAutoFit/>
                      </wps:bodyPr>
                    </wps:wsp>
                  </a:graphicData>
                </a:graphic>
                <wp14:sizeRelH relativeFrom="page">
                  <wp14:pctWidth>91500</wp14:pctWidth>
                </wp14:sizeRelH>
                <wp14:sizeRelV relativeFrom="page">
                  <wp14:pctHeight>0</wp14:pctHeight>
                </wp14:sizeRelV>
              </wp:anchor>
            </w:drawing>
          </mc:Choice>
          <mc:Fallback>
            <w:pict>
              <v:rect id="Rectangle 4" o:spid="_x0000_s1026" style="position:absolute;margin-left:0;margin-top:0;width:559.75pt;height:19.05pt;z-index:251658240;visibility:visible;mso-wrap-style:square;mso-width-percent:915;mso-height-percent:0;mso-wrap-distance-left:9pt;mso-wrap-distance-top:0;mso-wrap-distance-right:9pt;mso-wrap-distance-bottom:0;mso-position-horizontal:center;mso-position-horizontal-relative:margin;mso-position-vertical:top;mso-position-vertical-relative:margin;mso-width-percent:915;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" o:allowincell="f" filled="f" stroked="f">
                <v:textbox style="mso-fit-shape-to-text:t" inset="0,0,0,0">
                  <w:txbxContent>
                    <w:tbl>
                      <w:tblPr>
                        <w:tblW w:w="5000" w:type="pct"/>
                        <w:jc w:val="center"/>
                        <w:tblCellMar>
                          <w:left w:w="0" w:type="dxa"/>
                          <w:right w:w="0" w:type="dxa"/>
                        </w:tblCellMar>
                        <w:tblLook w:val="04A0" w:firstRow="1" w:lastRow="0" w:firstColumn="1" w:lastColumn="0" w:noHBand="0" w:noVBand="1"/>
                      </w:tblPr>
                      <w:tblGrid>
                        <w:gridCol w:w="11210"/>
                      </w:tblGrid>
                      <w:tr w:rsidR="00DE0603">
                        <w:trPr>
                          <w:jc w:val="center"/>
                        </w:trPr>
                        <w:tc>
                          <w:tcPr>
                            <w:tcW w:w="0" w:type="auto"/>
                            <w:shd w:val="clear" w:color="auto" w:fill="F4B29B" w:themeFill="accent1" w:themeFillTint="66"/>
                            <w:vAlign w:val="center"/>
                          </w:tcPr>
                          <w:p w:rsidR="00DE0603" w:rsidRDefault="00DE0603">
                            <w:pPr>
                              <w:pStyle w:val="Sansinterligne"/>
                              <w:rPr>
                                <w:sz w:val="8"/>
                                <w:szCs w:val="8"/>
                              </w:rPr>
                            </w:pPr>
                          </w:p>
                        </w:tc>
                      </w:tr>
                      <w:tr w:rsidR="00DE0603">
                        <w:trPr>
                          <w:jc w:val="center"/>
                        </w:trPr>
                        <w:tc>
                          <w:tcPr>
                            <w:tcW w:w="0" w:type="auto"/>
                            <w:shd w:val="clear" w:color="auto" w:fill="D34817" w:themeFill="accent1"/>
                            <w:vAlign w:val="center"/>
                          </w:tcPr>
                          <w:p w:rsidR="00DE0603" w:rsidRDefault="00DE0603">
                            <w:pPr>
                              <w:pStyle w:val="Sansinterligne"/>
                              <w:rPr>
                                <w:sz w:val="16"/>
                                <w:szCs w:val="16"/>
                              </w:rPr>
                            </w:pPr>
                          </w:p>
                        </w:tc>
                      </w:tr>
                      <w:tr w:rsidR="00DE0603">
                        <w:trPr>
                          <w:jc w:val="center"/>
                        </w:trPr>
                        <w:tc>
                          <w:tcPr>
                            <w:tcW w:w="0" w:type="auto"/>
                            <w:shd w:val="clear" w:color="auto" w:fill="918485" w:themeFill="accent5"/>
                            <w:vAlign w:val="center"/>
                          </w:tcPr>
                          <w:p w:rsidR="00DE0603" w:rsidRDefault="00DE0603">
                            <w:pPr>
                              <w:pStyle w:val="Sansinterligne"/>
                              <w:rPr>
                                <w:sz w:val="8"/>
                                <w:szCs w:val="8"/>
                              </w:rPr>
                            </w:pPr>
                          </w:p>
                        </w:tc>
                      </w:tr>
                    </w:tbl>
                    <w:p w:rsidR="00DE0603" w:rsidRDefault="00DE0603">
                      <w:pPr>
                        <w:spacing w:after="0" w:line="14" w:lineRule="exact"/>
                        <w:rPr>
                          <w:sz w:val="8"/>
                          <w:szCs w:val="8"/>
                        </w:rPr>
                      </w:pPr>
                    </w:p>
                  </w:txbxContent>
                </v:textbox>
                <w10:wrap anchorx="margin" anchory="margin"/>
              </v:rect>
            </w:pict>
          </mc:Fallback>
        </mc:AlternateContent>
      </w:r>
    </w:p>
    <w:sdt>
      <w:sdtPr>
        <w:id w:val="19890522"/>
        <w:placeholder>
          <w:docPart w:val="8CDBD875962842BD800BA899872C524C"/>
        </w:placeholder>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EndPr/>
      <w:sdtContent>
        <w:p w:rsidR="00DE0603" w:rsidRDefault="00D91F8D">
          <w:pPr>
            <w:pStyle w:val="DateText"/>
          </w:pPr>
          <w:r>
            <w:t>[Pick the date]</w:t>
          </w:r>
        </w:p>
      </w:sdtContent>
    </w:sdt>
    <w:sdt>
      <w:sdtPr>
        <w:id w:val="212564916"/>
        <w:placeholder>
          <w:docPart w:val="339926C90F8C4606A85D83B317B80A28"/>
        </w:placeholder>
        <w:dataBinding w:prefixMappings="xmlns:ns0='http://purl.org/dc/elements/1.1/' xmlns:ns1='http://schemas.openxmlformats.org/package/2006/metadata/core-properties' " w:xpath="/ns1:coreProperties[1]/ns0:creator[1]" w:storeItemID="{6C3C8BC8-F283-45AE-878A-BAB7291924A1}"/>
        <w:text/>
      </w:sdtPr>
      <w:sdtEndPr/>
      <w:sdtContent>
        <w:p w:rsidR="00DE0603" w:rsidRDefault="00F86F0A">
          <w:pPr>
            <w:pStyle w:val="SenderAddress"/>
          </w:pPr>
          <w:r w:rsidRPr="00F86F0A">
            <w:t>PC1</w:t>
          </w:r>
        </w:p>
      </w:sdtContent>
    </w:sdt>
    <w:sdt>
      <w:sdtPr>
        <w:id w:val="18534652"/>
        <w:placeholder>
          <w:docPart w:val="A13115AFF7A747D2838CC4F157B50CE9"/>
        </w:placeholder>
        <w:dataBinding w:prefixMappings="xmlns:ns0='http://schemas.openxmlformats.org/officeDocument/2006/extended-properties' " w:xpath="/ns0:Properties[1]/ns0:Company[1]" w:storeItemID="{6668398D-A668-4E3E-A5EB-62B293D839F1}"/>
        <w:text/>
      </w:sdtPr>
      <w:sdtEndPr/>
      <w:sdtContent>
        <w:p w:rsidR="00DE0603" w:rsidRDefault="00764C74">
          <w:pPr>
            <w:pStyle w:val="SenderAddress"/>
          </w:pPr>
          <w:r>
            <w:rPr>
              <w:rFonts w:hint="cs"/>
              <w:lang w:bidi="ar-JO"/>
            </w:rPr>
            <w:t>Microsoft</w:t>
          </w:r>
        </w:p>
      </w:sdtContent>
    </w:sdt>
    <w:sdt>
      <w:sdtPr>
        <w:id w:val="212564737"/>
        <w:placeholder>
          <w:docPart w:val="BA9BEAAA95AB4744BBF2251ECB6CE1C1"/>
        </w:placeholder>
        <w:temporary/>
        <w:showingPlcHdr/>
      </w:sdtPr>
      <w:sdtEndPr/>
      <w:sdtContent>
        <w:p w:rsidR="00DE0603" w:rsidRDefault="00D91F8D">
          <w:pPr>
            <w:pStyle w:val="SenderAddress"/>
          </w:pPr>
          <w:r>
            <w:t>[Type the sender company address]</w:t>
          </w:r>
        </w:p>
      </w:sdtContent>
    </w:sdt>
    <w:sdt>
      <w:sdtPr>
        <w:id w:val="212564811"/>
        <w:placeholder>
          <w:docPart w:val="F2876B7D2E604AD28263A6478919C41A"/>
        </w:placeholder>
        <w:temporary/>
        <w:showingPlcHdr/>
      </w:sdtPr>
      <w:sdtEndPr/>
      <w:sdtContent>
        <w:p w:rsidR="00DE0603" w:rsidRDefault="00D91F8D">
          <w:pPr>
            <w:pStyle w:val="RecipientAddress"/>
          </w:pPr>
          <w:r>
            <w:t>[Type the recipient name]</w:t>
          </w:r>
        </w:p>
      </w:sdtContent>
    </w:sdt>
    <w:sdt>
      <w:sdtPr>
        <w:id w:val="212564869"/>
        <w:placeholder>
          <w:docPart w:val="F860B244A1DF44AA8474C7C02DE6F958"/>
        </w:placeholder>
        <w:temporary/>
        <w:showingPlcHdr/>
      </w:sdtPr>
      <w:sdtEndPr/>
      <w:sdtContent>
        <w:p w:rsidR="00DE0603" w:rsidRDefault="00D91F8D">
          <w:pPr>
            <w:pStyle w:val="RecipientAddress"/>
          </w:pPr>
          <w:r>
            <w:t>[Type the recipient address]</w:t>
          </w:r>
        </w:p>
      </w:sdtContent>
    </w:sdt>
    <w:p w:rsidR="00DE0603" w:rsidRPr="0079094F" w:rsidRDefault="00A71D49" w:rsidP="0079094F">
      <w:pPr>
        <w:pStyle w:val="Salutations"/>
        <w:tabs>
          <w:tab w:val="left" w:pos="2573"/>
        </w:tabs>
        <w:rPr>
          <w:lang w:val="fr-FR"/>
        </w:rPr>
      </w:pPr>
      <w:sdt>
        <w:sdtPr>
          <w:id w:val="153042459"/>
          <w:placeholder>
            <w:docPart w:val="8947660AF98A494EA9E162CBC8D4AFFB"/>
          </w:placeholder>
          <w:temporary/>
          <w:showingPlcHdr/>
        </w:sdtPr>
        <w:sdtEndPr/>
        <w:sdtContent>
          <w:r w:rsidR="00D91F8D" w:rsidRPr="0079094F">
            <w:rPr>
              <w:lang w:val="fr-FR"/>
            </w:rPr>
            <w:t>[Type the salutation]</w:t>
          </w:r>
        </w:sdtContent>
      </w:sdt>
      <w:r w:rsidR="0079094F">
        <w:tab/>
      </w:r>
    </w:p>
    <w:p w:rsidR="00C47742" w:rsidRPr="00C47742" w:rsidRDefault="00C47742" w:rsidP="00C47742">
      <w:pPr>
        <w:rPr>
          <w:b/>
          <w:bCs/>
          <w:lang w:val="fr-FR"/>
        </w:rPr>
      </w:pPr>
      <w:r w:rsidRPr="00C47742">
        <w:rPr>
          <w:b/>
          <w:bCs/>
          <w:lang w:val="fr-FR"/>
        </w:rPr>
        <w:t>Sous l'onglet Insertion, les galeries co</w:t>
      </w:r>
      <w:bookmarkStart w:id="0" w:name="_GoBack"/>
      <w:bookmarkEnd w:id="0"/>
      <w:r w:rsidRPr="00C47742">
        <w:rPr>
          <w:b/>
          <w:bCs/>
          <w:lang w:val="fr-FR"/>
        </w:rPr>
        <w:t>mprennent des éléments qui sont conçus pour assurer la coordination avec l'aspect général de votre document. Vous pouvez utiliser ces galeries pour insérer des tableaux, en-têtes, pieds de page, des listes, des pages de couverture et autres blocs de documents de construction. Lorsque vous créez des images, des graphiques ou des diagrammes, ils coordonnent également avec votre document look actuel.</w:t>
      </w:r>
    </w:p>
    <w:p w:rsidR="00C47742" w:rsidRPr="00C47742" w:rsidRDefault="00C47742" w:rsidP="00C47742">
      <w:pPr>
        <w:rPr>
          <w:b/>
          <w:bCs/>
          <w:lang w:val="fr-FR"/>
        </w:rPr>
      </w:pPr>
      <w:r w:rsidRPr="00C47742">
        <w:rPr>
          <w:b/>
          <w:bCs/>
          <w:lang w:val="fr-FR"/>
        </w:rPr>
        <w:t>Vous pouvez facilement modifier la mise en forme du texte sélectionné dans le texte du document en choisissant un look pour le texte sélectionné à partir de la galerie de styles rapides sur l'onglet Write. Vous pouvez également formater le texte directement en utilisant les autres commandes de l'onglet Write. La plupart des contrôles offrent un choix d'utiliser le regard du thème en cours ou en utilisant un format que vous spécifiez directement.</w:t>
      </w:r>
    </w:p>
    <w:p w:rsidR="00DE0603" w:rsidRPr="00C47742" w:rsidRDefault="00C47742" w:rsidP="00C47742">
      <w:pPr>
        <w:rPr>
          <w:b/>
          <w:bCs/>
          <w:lang w:val="fr-FR"/>
        </w:rPr>
      </w:pPr>
      <w:r w:rsidRPr="00C47742">
        <w:rPr>
          <w:b/>
          <w:bCs/>
          <w:lang w:val="fr-FR"/>
        </w:rPr>
        <w:t>Pour modifier l'apparence générale de votre document, choisissez de nouveaux éléments à thème sur l'onglet Mise en page. Pour changer les regards disponibles dans la galerie Styles rapides, utilisez la commande Modifier le style rapide Current Set. Tant la galerie Thèmes et la galerie Styles rapides fournissent des commandes de réinitialisation de sorte que vous pouvez toujours restaurer l'apparence de votre document à l'original contenu dans votre modèle actuel.</w:t>
      </w:r>
    </w:p>
    <w:sdt>
      <w:sdtPr>
        <w:id w:val="19890597"/>
        <w:placeholder>
          <w:docPart w:val="8F51BEA46462424E84065E8E6F59220F"/>
        </w:placeholder>
        <w:temporary/>
        <w:showingPlcHdr/>
      </w:sdtPr>
      <w:sdtEndPr/>
      <w:sdtContent>
        <w:p w:rsidR="00DE0603" w:rsidRDefault="00D91F8D">
          <w:pPr>
            <w:pStyle w:val="Formuledepolitesse"/>
          </w:pPr>
          <w:r>
            <w:t>[Type the closing]</w:t>
          </w:r>
        </w:p>
      </w:sdtContent>
    </w:sdt>
    <w:sdt>
      <w:sdtPr>
        <w:id w:val="260286289"/>
        <w:placeholder>
          <w:docPart w:val="339926C90F8C4606A85D83B317B80A28"/>
        </w:placeholder>
        <w:dataBinding w:prefixMappings="xmlns:ns0='http://purl.org/dc/elements/1.1/' xmlns:ns1='http://schemas.openxmlformats.org/package/2006/metadata/core-properties' " w:xpath="/ns1:coreProperties[1]/ns0:creator[1]" w:storeItemID="{6C3C8BC8-F283-45AE-878A-BAB7291924A1}"/>
        <w:text/>
      </w:sdtPr>
      <w:sdtEndPr/>
      <w:sdtContent>
        <w:p w:rsidR="00DE0603" w:rsidRDefault="00F86F0A">
          <w:pPr>
            <w:pStyle w:val="Signature"/>
          </w:pPr>
          <w:r w:rsidRPr="00F86F0A">
            <w:t>PC1</w:t>
          </w:r>
        </w:p>
      </w:sdtContent>
    </w:sdt>
    <w:p w:rsidR="00DE0603" w:rsidRDefault="00A71D49">
      <w:pPr>
        <w:pStyle w:val="Signature"/>
      </w:pPr>
      <w:sdt>
        <w:sdtPr>
          <w:id w:val="212564857"/>
          <w:placeholder>
            <w:docPart w:val="D0627108987D44BFB6395C17AA6C2603"/>
          </w:placeholder>
          <w:temporary/>
          <w:showingPlcHdr/>
        </w:sdtPr>
        <w:sdtEndPr/>
        <w:sdtContent>
          <w:r w:rsidR="00D91F8D">
            <w:rPr>
              <w:rStyle w:val="Textedelespacerserv"/>
              <w:color w:val="000000"/>
            </w:rPr>
            <w:t>[Type the sender title]</w:t>
          </w:r>
        </w:sdtContent>
      </w:sdt>
    </w:p>
    <w:sdt>
      <w:sdtPr>
        <w:id w:val="18534714"/>
        <w:placeholder>
          <w:docPart w:val="A13115AFF7A747D2838CC4F157B50CE9"/>
        </w:placeholder>
        <w:dataBinding w:prefixMappings="xmlns:ns0='http://schemas.openxmlformats.org/officeDocument/2006/extended-properties' " w:xpath="/ns0:Properties[1]/ns0:Company[1]" w:storeItemID="{6668398D-A668-4E3E-A5EB-62B293D839F1}"/>
        <w:text/>
      </w:sdtPr>
      <w:sdtEndPr/>
      <w:sdtContent>
        <w:p w:rsidR="00DE0603" w:rsidRDefault="00764C74">
          <w:pPr>
            <w:pStyle w:val="Signature"/>
          </w:pPr>
          <w:r>
            <w:rPr>
              <w:rFonts w:hint="cs"/>
              <w:lang w:bidi="ar-JO"/>
            </w:rPr>
            <w:t>Microsoft</w:t>
          </w:r>
        </w:p>
      </w:sdtContent>
    </w:sdt>
    <w:p w:rsidR="00DE0603" w:rsidRDefault="00DE0603">
      <w:pPr>
        <w:spacing w:after="200"/>
      </w:pPr>
    </w:p>
    <w:sectPr w:rsidR="00DE0603">
      <w:footerReference w:type="even" r:id="rId7"/>
      <w:footerReference w:type="default" r:id="rId8"/>
      <w:footerReference w:type="first" r:id="rId9"/>
      <w:pgSz w:w="12240" w:h="15840" w:code="1"/>
      <w:pgMar w:top="1440" w:right="1440" w:bottom="1440" w:left="1440" w:header="720" w:footer="720" w:gutter="0"/>
      <w:cols w:space="3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D49" w:rsidRDefault="00A71D49">
      <w:pPr>
        <w:spacing w:after="0" w:line="240" w:lineRule="auto"/>
      </w:pPr>
      <w:r>
        <w:separator/>
      </w:r>
    </w:p>
  </w:endnote>
  <w:endnote w:type="continuationSeparator" w:id="0">
    <w:p w:rsidR="00A71D49" w:rsidRDefault="00A71D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GothicM">
    <w:charset w:val="80"/>
    <w:family w:val="modern"/>
    <w:pitch w:val="fixed"/>
    <w:sig w:usb0="80000281" w:usb1="28C76CF8" w:usb2="00000010" w:usb3="00000000" w:csb0="00020000" w:csb1="00000000"/>
  </w:font>
  <w:font w:name="HGSoeiPresenceEB">
    <w:altName w:val="MS Mincho"/>
    <w:charset w:val="80"/>
    <w:family w:val="roman"/>
    <w:pitch w:val="fixed"/>
    <w:sig w:usb0="00000000" w:usb1="28C76CF8"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603" w:rsidRDefault="00D91F8D">
    <w:pPr>
      <w:pStyle w:val="Pieddepage"/>
    </w:pPr>
    <w:r>
      <w:rPr>
        <w:noProof/>
        <w:lang w:val="fr-FR" w:eastAsia="fr-FR" w:bidi="ar-SA"/>
      </w:rPr>
      <mc:AlternateContent>
        <mc:Choice Requires="wps">
          <w:drawing>
            <wp:anchor distT="0" distB="0" distL="114300" distR="114300" simplePos="0" relativeHeight="251662336" behindDoc="0" locked="0" layoutInCell="0" allowOverlap="1" wp14:editId="306498A0">
              <wp:simplePos x="0" y="0"/>
              <wp:positionH relativeFrom="rightMargin">
                <wp:align>left</wp:align>
              </wp:positionH>
              <wp:positionV relativeFrom="margin">
                <wp:align>bottom</wp:align>
              </wp:positionV>
              <wp:extent cx="531495" cy="8229600"/>
              <wp:effectExtent l="0" t="0" r="1905" b="0"/>
              <wp:wrapNone/>
              <wp:docPr id="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 cy="82296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DE0603" w:rsidRDefault="00A71D49">
                          <w:pPr>
                            <w:pStyle w:val="GrayText"/>
                          </w:pPr>
                          <w:sdt>
                            <w:sdtPr>
                              <w:id w:val="23888244"/>
                              <w:dataBinding w:prefixMappings="xmlns:ns0='http://schemas.openxmlformats.org/officeDocument/2006/extended-properties' " w:xpath="/ns0:Properties[1]/ns0:Company[1]" w:storeItemID="{6668398D-A668-4E3E-A5EB-62B293D839F1}"/>
                              <w:text/>
                            </w:sdtPr>
                            <w:sdtEndPr/>
                            <w:sdtContent>
                              <w:r w:rsidR="00764C74">
                                <w:rPr>
                                  <w:rFonts w:hint="cs"/>
                                  <w:lang w:bidi="ar-JO"/>
                                </w:rPr>
                                <w:t>Microsoft</w:t>
                              </w:r>
                            </w:sdtContent>
                          </w:sdt>
                          <w:r w:rsidR="00D91F8D">
                            <w:t xml:space="preserve">  </w:t>
                          </w:r>
                        </w:p>
                      </w:txbxContent>
                    </wps:txbx>
                    <wps:bodyPr rot="0" vert="vert270" wrap="square" lIns="91440" tIns="45720" rIns="109728" bIns="137160" anchor="ctr" anchorCtr="0" upright="1">
                      <a:noAutofit/>
                    </wps:bodyPr>
                  </wps:wsp>
                </a:graphicData>
              </a:graphic>
              <wp14:sizeRelH relativeFrom="margin">
                <wp14:pctWidth>50000</wp14:pctWidth>
              </wp14:sizeRelH>
              <wp14:sizeRelV relativeFrom="margin">
                <wp14:pctHeight>100000</wp14:pctHeight>
              </wp14:sizeRelV>
            </wp:anchor>
          </w:drawing>
        </mc:Choice>
        <mc:Fallback>
          <w:pict>
            <v:rect id="Rectangle 22" o:spid="_x0000_s1027" style="position:absolute;margin-left:0;margin-top:0;width:41.85pt;height:9in;z-index:251662336;visibility:visible;mso-wrap-style:square;mso-width-percent:500;mso-height-percent:1000;mso-wrap-distance-left:9pt;mso-wrap-distance-top:0;mso-wrap-distance-right:9pt;mso-wrap-distance-bottom:0;mso-position-horizontal:left;mso-position-horizontal-relative:right-margin-area;mso-position-vertical:bottom;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" o:allowincell="f" filled="f" stroked="f">
              <v:textbox style="layout-flow:vertical;mso-layout-flow-alt:bottom-to-top" inset=",,8.64pt,10.8pt">
                <w:txbxContent>
                  <w:p w:rsidR="00DE0603" w:rsidRDefault="00A71D49">
                    <w:pPr>
                      <w:pStyle w:val="GrayText"/>
                    </w:pPr>
                    <w:sdt>
                      <w:sdtPr>
                        <w:id w:val="23888244"/>
                        <w:dataBinding w:prefixMappings="xmlns:ns0='http://schemas.openxmlformats.org/officeDocument/2006/extended-properties' " w:xpath="/ns0:Properties[1]/ns0:Company[1]" w:storeItemID="{6668398D-A668-4E3E-A5EB-62B293D839F1}"/>
                        <w:text/>
                      </w:sdtPr>
                      <w:sdtEndPr/>
                      <w:sdtContent>
                        <w:r w:rsidR="00764C74">
                          <w:rPr>
                            <w:rFonts w:hint="cs"/>
                            <w:lang w:bidi="ar-JO"/>
                          </w:rPr>
                          <w:t>Microsoft</w:t>
                        </w:r>
                      </w:sdtContent>
                    </w:sdt>
                    <w:r w:rsidR="00D91F8D">
                      <w:t xml:space="preserve">  </w:t>
                    </w:r>
                  </w:p>
                </w:txbxContent>
              </v:textbox>
              <w10:wrap anchorx="margin" anchory="margin"/>
            </v:rect>
          </w:pict>
        </mc:Fallback>
      </mc:AlternateContent>
    </w:r>
    <w:r>
      <w:rPr>
        <w:noProof/>
        <w:lang w:val="fr-FR" w:eastAsia="fr-FR" w:bidi="ar-SA"/>
      </w:rPr>
      <mc:AlternateContent>
        <mc:Choice Requires="wps">
          <w:drawing>
            <wp:anchor distT="0" distB="0" distL="114300" distR="114300" simplePos="0" relativeHeight="251663360" behindDoc="0" locked="0" layoutInCell="0" allowOverlap="1" wp14:editId="4CA9FD3B">
              <wp:simplePos x="0" y="0"/>
              <wp:positionH relativeFrom="page">
                <wp:align>center</wp:align>
              </wp:positionH>
              <wp:positionV relativeFrom="page">
                <wp:align>center</wp:align>
              </wp:positionV>
              <wp:extent cx="7126605" cy="9434195"/>
              <wp:effectExtent l="9525" t="9525" r="14605" b="11430"/>
              <wp:wrapNone/>
              <wp:docPr id="5"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6605" cy="943419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 uri="{53640926-AAD7-44D8-BBD7-CCE9431645EC}">
                          <a14:shadowObscured xmlns:a14="http://schemas.microsoft.com/office/drawing/2010/main" val="1"/>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2F8A27AA" id="AutoShape 24" o:spid="_x0000_s1026" style="position:absolute;margin-left:0;margin-top:0;width:561.15pt;height:742.85pt;z-index:251663360;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" o:allowincell="f" filled="f" fillcolor="black" strokeweight="1pt">
              <w10:wrap anchorx="page" anchory="page"/>
            </v:roundrect>
          </w:pict>
        </mc:Fallback>
      </mc:AlternateContent>
    </w:r>
    <w:r>
      <w:rPr>
        <w:noProof/>
        <w:lang w:val="fr-FR" w:eastAsia="fr-FR" w:bidi="ar-SA"/>
      </w:rPr>
      <mc:AlternateContent>
        <mc:Choice Requires="wps">
          <w:drawing>
            <wp:anchor distT="0" distB="0" distL="114300" distR="114300" simplePos="0" relativeHeight="251661312" behindDoc="0" locked="0" layoutInCell="0" allowOverlap="1" wp14:editId="79EB22FB">
              <wp:simplePos x="0" y="0"/>
              <wp:positionH relativeFrom="rightMargin">
                <wp:align>left</wp:align>
              </wp:positionH>
              <wp:positionV relativeFrom="bottomMargin">
                <wp:align>top</wp:align>
              </wp:positionV>
              <wp:extent cx="520700" cy="520700"/>
              <wp:effectExtent l="0" t="0" r="3175" b="3175"/>
              <wp:wrapNone/>
              <wp:docPr id="6"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20700"/>
                      </a:xfrm>
                      <a:prstGeom prst="ellipse">
                        <a:avLst/>
                      </a:prstGeom>
                      <a:solidFill>
                        <a:srgbClr val="D34817"/>
                      </a:solidFill>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txbx>
                      <w:txbxContent>
                        <w:p w:rsidR="00DE0603" w:rsidRDefault="00D91F8D">
                          <w:pPr>
                            <w:pStyle w:val="Sansinterligne"/>
                            <w:jc w:val="center"/>
                            <w:rPr>
                              <w:color w:val="FFFFFF" w:themeColor="background1"/>
                              <w:sz w:val="40"/>
                              <w:szCs w:val="40"/>
                            </w:rPr>
                          </w:pPr>
                          <w:r>
                            <w:fldChar w:fldCharType="begin"/>
                          </w:r>
                          <w:r>
                            <w:instrText xml:space="preserve"> PAGE  \* Arabic  \* MERGEFORMAT </w:instrText>
                          </w:r>
                          <w:r>
                            <w:fldChar w:fldCharType="separate"/>
                          </w:r>
                          <w:r>
                            <w:rPr>
                              <w:noProof/>
                              <w:color w:val="FFFFFF" w:themeColor="background1"/>
                              <w:sz w:val="40"/>
                              <w:szCs w:val="40"/>
                            </w:rPr>
                            <w:t>2</w:t>
                          </w:r>
                          <w:r>
                            <w:rPr>
                              <w:noProof/>
                              <w:color w:val="FFFFFF" w:themeColor="background1"/>
                              <w:sz w:val="40"/>
                              <w:szCs w:val="4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8" style="position:absolute;margin-left:0;margin-top:0;width:41pt;height:41pt;z-index:251661312;visibility:visible;mso-wrap-style:square;mso-width-percent:0;mso-height-percent:0;mso-wrap-distance-left:9pt;mso-wrap-distance-top:0;mso-wrap-distance-right:9pt;mso-wrap-distance-bottom:0;mso-position-horizontal:left;mso-position-horizontal-relative:right-margin-area;mso-position-vertical:top;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" o:allowincell="f" fillcolor="#d34817" stroked="f">
              <v:textbox inset="0,0,0,0">
                <w:txbxContent>
                  <w:p w:rsidR="00DE0603" w:rsidRDefault="00D91F8D">
                    <w:pPr>
                      <w:pStyle w:val="Sansinterligne"/>
                      <w:jc w:val="center"/>
                      <w:rPr>
                        <w:color w:val="FFFFFF" w:themeColor="background1"/>
                        <w:sz w:val="40"/>
                        <w:szCs w:val="40"/>
                      </w:rPr>
                    </w:pPr>
                    <w:r>
                      <w:fldChar w:fldCharType="begin"/>
                    </w:r>
                    <w:r>
                      <w:instrText xml:space="preserve"> PAGE  \* Arabic  \* MERGEFORMAT </w:instrText>
                    </w:r>
                    <w:r>
                      <w:fldChar w:fldCharType="separate"/>
                    </w:r>
                    <w:r>
                      <w:rPr>
                        <w:noProof/>
                        <w:color w:val="FFFFFF" w:themeColor="background1"/>
                        <w:sz w:val="40"/>
                        <w:szCs w:val="40"/>
                      </w:rPr>
                      <w:t>2</w:t>
                    </w:r>
                    <w:r>
                      <w:rPr>
                        <w:noProof/>
                        <w:color w:val="FFFFFF" w:themeColor="background1"/>
                        <w:sz w:val="40"/>
                        <w:szCs w:val="40"/>
                      </w:rPr>
                      <w:fldChar w:fldCharType="end"/>
                    </w:r>
                  </w:p>
                </w:txbxContent>
              </v:textbox>
              <w10:wrap anchorx="margin" anchory="margin"/>
            </v:oval>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603" w:rsidRDefault="00D91F8D">
    <w:pPr>
      <w:rPr>
        <w:sz w:val="20"/>
      </w:rPr>
    </w:pPr>
    <w:r>
      <w:rPr>
        <w:noProof/>
        <w:sz w:val="10"/>
        <w:szCs w:val="10"/>
        <w:lang w:val="fr-FR" w:eastAsia="fr-FR" w:bidi="ar-SA"/>
      </w:rPr>
      <mc:AlternateContent>
        <mc:Choice Requires="wps">
          <w:drawing>
            <wp:anchor distT="0" distB="0" distL="114300" distR="114300" simplePos="0" relativeHeight="251667456" behindDoc="0" locked="0" layoutInCell="0" allowOverlap="1" wp14:editId="504EFD61">
              <wp:simplePos x="0" y="0"/>
              <wp:positionH relativeFrom="leftMargin">
                <wp:align>right</wp:align>
              </wp:positionH>
              <wp:positionV relativeFrom="margin">
                <wp:align>bottom</wp:align>
              </wp:positionV>
              <wp:extent cx="594995" cy="8229600"/>
              <wp:effectExtent l="0" t="0" r="0" b="0"/>
              <wp:wrapNone/>
              <wp:docPr id="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995" cy="82296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DE0603" w:rsidRDefault="00A71D49">
                          <w:pPr>
                            <w:pStyle w:val="GrayText"/>
                          </w:pPr>
                          <w:sdt>
                            <w:sdtPr>
                              <w:id w:val="-768089963"/>
                              <w:dataBinding w:prefixMappings="xmlns:ns0='http://schemas.openxmlformats.org/officeDocument/2006/extended-properties' " w:xpath="/ns0:Properties[1]/ns0:Company[1]" w:storeItemID="{6668398D-A668-4E3E-A5EB-62B293D839F1}"/>
                              <w:text/>
                            </w:sdtPr>
                            <w:sdtEndPr/>
                            <w:sdtContent>
                              <w:r w:rsidR="00764C74">
                                <w:rPr>
                                  <w:rFonts w:hint="cs"/>
                                  <w:lang w:bidi="ar-JO"/>
                                </w:rPr>
                                <w:t>Microsoft</w:t>
                              </w:r>
                            </w:sdtContent>
                          </w:sdt>
                        </w:p>
                      </w:txbxContent>
                    </wps:txbx>
                    <wps:bodyPr rot="0" vert="vert270" wrap="square" lIns="91440" tIns="45720" rIns="109728" bIns="137160" anchor="ctr" anchorCtr="0" upright="1">
                      <a:noAutofit/>
                    </wps:bodyPr>
                  </wps:wsp>
                </a:graphicData>
              </a:graphic>
              <wp14:sizeRelH relativeFrom="margin">
                <wp14:pctWidth>50000</wp14:pctWidth>
              </wp14:sizeRelH>
              <wp14:sizeRelV relativeFrom="margin">
                <wp14:pctHeight>100000</wp14:pctHeight>
              </wp14:sizeRelV>
            </wp:anchor>
          </w:drawing>
        </mc:Choice>
        <mc:Fallback>
          <w:pict>
            <v:rect id="Rectangle 24" o:spid="_x0000_s1029" style="position:absolute;margin-left:-4.35pt;margin-top:0;width:46.85pt;height:9in;z-index:251667456;visibility:visible;mso-wrap-style:square;mso-width-percent:500;mso-height-percent:1000;mso-wrap-distance-left:9pt;mso-wrap-distance-top:0;mso-wrap-distance-right:9pt;mso-wrap-distance-bottom:0;mso-position-horizontal:right;mso-position-horizontal-relative:left-margin-area;mso-position-vertical:bottom;mso-position-vertical-relative:margin;mso-width-percent:5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" o:allowincell="f" filled="f" stroked="f">
              <v:textbox style="layout-flow:vertical;mso-layout-flow-alt:bottom-to-top" inset=",,8.64pt,10.8pt">
                <w:txbxContent>
                  <w:p w:rsidR="00DE0603" w:rsidRDefault="00A71D49">
                    <w:pPr>
                      <w:pStyle w:val="GrayText"/>
                    </w:pPr>
                    <w:sdt>
                      <w:sdtPr>
                        <w:id w:val="-768089963"/>
                        <w:dataBinding w:prefixMappings="xmlns:ns0='http://schemas.openxmlformats.org/officeDocument/2006/extended-properties' " w:xpath="/ns0:Properties[1]/ns0:Company[1]" w:storeItemID="{6668398D-A668-4E3E-A5EB-62B293D839F1}"/>
                        <w:text/>
                      </w:sdtPr>
                      <w:sdtEndPr/>
                      <w:sdtContent>
                        <w:r w:rsidR="00764C74">
                          <w:rPr>
                            <w:rFonts w:hint="cs"/>
                            <w:lang w:bidi="ar-JO"/>
                          </w:rPr>
                          <w:t>Microsoft</w:t>
                        </w:r>
                      </w:sdtContent>
                    </w:sdt>
                  </w:p>
                </w:txbxContent>
              </v:textbox>
              <w10:wrap anchorx="margin" anchory="margin"/>
            </v:rect>
          </w:pict>
        </mc:Fallback>
      </mc:AlternateContent>
    </w:r>
    <w:r>
      <w:rPr>
        <w:noProof/>
        <w:sz w:val="20"/>
        <w:lang w:val="fr-FR" w:eastAsia="fr-FR" w:bidi="ar-SA"/>
      </w:rPr>
      <mc:AlternateContent>
        <mc:Choice Requires="wps">
          <w:drawing>
            <wp:anchor distT="0" distB="0" distL="114300" distR="114300" simplePos="0" relativeHeight="251666432" behindDoc="0" locked="0" layoutInCell="0" allowOverlap="1" wp14:editId="3267B9C8">
              <wp:simplePos x="0" y="0"/>
              <wp:positionH relativeFrom="page">
                <wp:align>center</wp:align>
              </wp:positionH>
              <wp:positionV relativeFrom="page">
                <wp:align>center</wp:align>
              </wp:positionV>
              <wp:extent cx="7126605" cy="9434195"/>
              <wp:effectExtent l="9525" t="9525" r="14605" b="11430"/>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26605" cy="943419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 uri="{53640926-AAD7-44D8-BBD7-CCE9431645EC}">
                          <a14:shadowObscured xmlns:a14="http://schemas.microsoft.com/office/drawing/2010/main" val="1"/>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46F6DFEA" id="AutoShape 21" o:spid="_x0000_s1026" style="position:absolute;margin-left:0;margin-top:0;width:561.15pt;height:742.85pt;z-index:251666432;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" o:allowincell="f" filled="f" fillcolor="black" strokeweight="1pt">
              <w10:wrap anchorx="page" anchory="page"/>
            </v:roundrect>
          </w:pict>
        </mc:Fallback>
      </mc:AlternateContent>
    </w:r>
    <w:r>
      <w:rPr>
        <w:noProof/>
        <w:sz w:val="20"/>
        <w:lang w:val="fr-FR" w:eastAsia="fr-FR" w:bidi="ar-SA"/>
      </w:rPr>
      <mc:AlternateContent>
        <mc:Choice Requires="wps">
          <w:drawing>
            <wp:anchor distT="0" distB="0" distL="114300" distR="114300" simplePos="0" relativeHeight="251665408" behindDoc="0" locked="0" layoutInCell="0" allowOverlap="1" wp14:editId="30D9E660">
              <wp:simplePos x="0" y="0"/>
              <wp:positionH relativeFrom="leftMargin">
                <wp:align>right</wp:align>
              </wp:positionH>
              <wp:positionV relativeFrom="bottomMargin">
                <wp:align>top</wp:align>
              </wp:positionV>
              <wp:extent cx="520700" cy="520700"/>
              <wp:effectExtent l="2540" t="0" r="635" b="3175"/>
              <wp:wrapNone/>
              <wp:docPr id="12"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0700" cy="520700"/>
                      </a:xfrm>
                      <a:prstGeom prst="ellipse">
                        <a:avLst/>
                      </a:prstGeom>
                      <a:solidFill>
                        <a:srgbClr val="D34817"/>
                      </a:solidFill>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txbx>
                      <w:txbxContent>
                        <w:p w:rsidR="00DE0603" w:rsidRDefault="00D91F8D">
                          <w:pPr>
                            <w:pStyle w:val="Sansinterligne"/>
                            <w:jc w:val="center"/>
                            <w:rPr>
                              <w:color w:val="FFFFFF" w:themeColor="background1"/>
                              <w:sz w:val="40"/>
                              <w:szCs w:val="40"/>
                            </w:rPr>
                          </w:pPr>
                          <w:r>
                            <w:fldChar w:fldCharType="begin"/>
                          </w:r>
                          <w:r>
                            <w:instrText xml:space="preserve"> PAGE  \* Arabic  \* MERGEFORMAT </w:instrText>
                          </w:r>
                          <w:r>
                            <w:fldChar w:fldCharType="separate"/>
                          </w:r>
                          <w:r>
                            <w:rPr>
                              <w:noProof/>
                              <w:color w:val="FFFFFF" w:themeColor="background1"/>
                              <w:sz w:val="40"/>
                              <w:szCs w:val="40"/>
                            </w:rPr>
                            <w:t>1</w:t>
                          </w:r>
                          <w:r>
                            <w:rPr>
                              <w:noProof/>
                              <w:color w:val="FFFFFF" w:themeColor="background1"/>
                              <w:sz w:val="40"/>
                              <w:szCs w:val="40"/>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8" o:spid="_x0000_s1030" style="position:absolute;margin-left:-10.2pt;margin-top:0;width:41pt;height:41pt;z-index:251665408;visibility:visible;mso-wrap-style:square;mso-width-percent:0;mso-height-percent:0;mso-wrap-distance-left:9pt;mso-wrap-distance-top:0;mso-wrap-distance-right:9pt;mso-wrap-distance-bottom:0;mso-position-horizontal:right;mso-position-horizontal-relative:left-margin-area;mso-position-vertical:top;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" o:allowincell="f" fillcolor="#d34817" stroked="f">
              <v:textbox inset="0,0,0,0">
                <w:txbxContent>
                  <w:p w:rsidR="00DE0603" w:rsidRDefault="00D91F8D">
                    <w:pPr>
                      <w:pStyle w:val="Sansinterligne"/>
                      <w:jc w:val="center"/>
                      <w:rPr>
                        <w:color w:val="FFFFFF" w:themeColor="background1"/>
                        <w:sz w:val="40"/>
                        <w:szCs w:val="40"/>
                      </w:rPr>
                    </w:pPr>
                    <w:r>
                      <w:fldChar w:fldCharType="begin"/>
                    </w:r>
                    <w:r>
                      <w:instrText xml:space="preserve"> PAGE  \* Arabic  \* MERGEFORMAT </w:instrText>
                    </w:r>
                    <w:r>
                      <w:fldChar w:fldCharType="separate"/>
                    </w:r>
                    <w:r>
                      <w:rPr>
                        <w:noProof/>
                        <w:color w:val="FFFFFF" w:themeColor="background1"/>
                        <w:sz w:val="40"/>
                        <w:szCs w:val="40"/>
                      </w:rPr>
                      <w:t>1</w:t>
                    </w:r>
                    <w:r>
                      <w:rPr>
                        <w:noProof/>
                        <w:color w:val="FFFFFF" w:themeColor="background1"/>
                        <w:sz w:val="40"/>
                        <w:szCs w:val="40"/>
                      </w:rPr>
                      <w:fldChar w:fldCharType="end"/>
                    </w:r>
                  </w:p>
                </w:txbxContent>
              </v:textbox>
              <w10:wrap anchorx="margin" anchory="margin"/>
            </v:oval>
          </w:pict>
        </mc:Fallback>
      </mc:AlternateContent>
    </w:r>
  </w:p>
  <w:p w:rsidR="00DE0603" w:rsidRDefault="00DE0603">
    <w:pPr>
      <w:pStyle w:val="Pieddepage"/>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603" w:rsidRDefault="00D91F8D">
    <w:pPr>
      <w:pStyle w:val="Pieddepage"/>
    </w:pPr>
    <w:r>
      <w:rPr>
        <w:noProof/>
        <w:lang w:val="fr-FR" w:eastAsia="fr-FR" w:bidi="ar-SA"/>
      </w:rPr>
      <mc:AlternateContent>
        <mc:Choice Requires="wps">
          <w:drawing>
            <wp:anchor distT="0" distB="0" distL="114300" distR="114300" simplePos="0" relativeHeight="251669504" behindDoc="0" locked="0" layoutInCell="0" allowOverlap="1" wp14:editId="76F9B0D0">
              <wp:simplePos x="0" y="0"/>
              <wp:positionH relativeFrom="page">
                <wp:align>center</wp:align>
              </wp:positionH>
              <wp:positionV relativeFrom="page">
                <wp:align>center</wp:align>
              </wp:positionV>
              <wp:extent cx="7150735" cy="9455150"/>
              <wp:effectExtent l="0" t="0" r="0" b="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50735" cy="945515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 uri="{53640926-AAD7-44D8-BBD7-CCE9431645EC}">
                          <a14:shadowObscured xmlns:a14="http://schemas.microsoft.com/office/drawing/2010/main" val="1"/>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94000</wp14:pctHeight>
              </wp14:sizeRelV>
            </wp:anchor>
          </w:drawing>
        </mc:Choice>
        <mc:Fallback>
          <w:pict>
            <v:roundrect w14:anchorId="7160A2F7" id="AutoShape 24" o:spid="_x0000_s1026" style="position:absolute;margin-left:0;margin-top:0;width:563.05pt;height:744.5pt;z-index:251669504;visibility:visible;mso-wrap-style:square;mso-width-percent:920;mso-height-percent:940;mso-wrap-distance-left:9pt;mso-wrap-distance-top:0;mso-wrap-distance-right:9pt;mso-wrap-distance-bottom:0;mso-position-horizontal:center;mso-position-horizontal-relative:page;mso-position-vertical:center;mso-position-vertical-relative:page;mso-width-percent:920;mso-height-percent:94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" o:allowincell="f" filled="f" fillcolor="black" strokeweight="1pt">
              <w10:wrap anchorx="page" anchory="page"/>
            </v:round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D49" w:rsidRDefault="00A71D49">
      <w:pPr>
        <w:spacing w:after="0" w:line="240" w:lineRule="auto"/>
      </w:pPr>
      <w:r>
        <w:separator/>
      </w:r>
    </w:p>
  </w:footnote>
  <w:footnote w:type="continuationSeparator" w:id="0">
    <w:p w:rsidR="00A71D49" w:rsidRDefault="00A71D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E0C0C54A"/>
    <w:lvl w:ilvl="0">
      <w:start w:val="1"/>
      <w:numFmt w:val="bullet"/>
      <w:pStyle w:val="Listepuces5"/>
      <w:lvlText w:val="○"/>
      <w:lvlJc w:val="left"/>
      <w:pPr>
        <w:ind w:left="1800" w:hanging="360"/>
      </w:pPr>
      <w:rPr>
        <w:rFonts w:ascii="Monotype Corsiva" w:hAnsi="Monotype Corsiva" w:hint="default"/>
        <w:color w:val="A28E6A" w:themeColor="accent3"/>
      </w:rPr>
    </w:lvl>
  </w:abstractNum>
  <w:abstractNum w:abstractNumId="1" w15:restartNumberingAfterBreak="0">
    <w:nsid w:val="FFFFFF81"/>
    <w:multiLevelType w:val="singleLevel"/>
    <w:tmpl w:val="9A8A1DFA"/>
    <w:lvl w:ilvl="0">
      <w:start w:val="1"/>
      <w:numFmt w:val="bullet"/>
      <w:pStyle w:val="Listepuces4"/>
      <w:lvlText w:val=""/>
      <w:lvlJc w:val="left"/>
      <w:pPr>
        <w:ind w:left="1440" w:hanging="360"/>
      </w:pPr>
      <w:rPr>
        <w:rFonts w:ascii="Symbol" w:hAnsi="Symbol" w:hint="default"/>
        <w:color w:val="A28E6A" w:themeColor="accent3"/>
      </w:rPr>
    </w:lvl>
  </w:abstractNum>
  <w:abstractNum w:abstractNumId="2" w15:restartNumberingAfterBreak="0">
    <w:nsid w:val="FFFFFF82"/>
    <w:multiLevelType w:val="singleLevel"/>
    <w:tmpl w:val="4AAC3C4A"/>
    <w:lvl w:ilvl="0">
      <w:start w:val="1"/>
      <w:numFmt w:val="bullet"/>
      <w:pStyle w:val="Listepuces3"/>
      <w:lvlText w:val=""/>
      <w:lvlJc w:val="left"/>
      <w:pPr>
        <w:ind w:left="1080" w:hanging="360"/>
      </w:pPr>
      <w:rPr>
        <w:rFonts w:ascii="Symbol" w:hAnsi="Symbol" w:hint="default"/>
        <w:color w:val="EE8C69" w:themeColor="accent1" w:themeTint="99"/>
      </w:rPr>
    </w:lvl>
  </w:abstractNum>
  <w:abstractNum w:abstractNumId="3" w15:restartNumberingAfterBreak="0">
    <w:nsid w:val="FFFFFF83"/>
    <w:multiLevelType w:val="singleLevel"/>
    <w:tmpl w:val="3EFA84BC"/>
    <w:lvl w:ilvl="0">
      <w:start w:val="1"/>
      <w:numFmt w:val="bullet"/>
      <w:pStyle w:val="Listepuces2"/>
      <w:lvlText w:val=""/>
      <w:lvlJc w:val="left"/>
      <w:pPr>
        <w:ind w:left="720" w:hanging="360"/>
      </w:pPr>
      <w:rPr>
        <w:rFonts w:ascii="Symbol" w:hAnsi="Symbol" w:hint="default"/>
        <w:color w:val="D34817" w:themeColor="accent1"/>
      </w:rPr>
    </w:lvl>
  </w:abstractNum>
  <w:abstractNum w:abstractNumId="4" w15:restartNumberingAfterBreak="0">
    <w:nsid w:val="FFFFFF89"/>
    <w:multiLevelType w:val="singleLevel"/>
    <w:tmpl w:val="3932A106"/>
    <w:lvl w:ilvl="0">
      <w:start w:val="1"/>
      <w:numFmt w:val="bullet"/>
      <w:pStyle w:val="Listepuces"/>
      <w:lvlText w:val=""/>
      <w:lvlJc w:val="left"/>
      <w:pPr>
        <w:ind w:left="360" w:hanging="360"/>
      </w:pPr>
      <w:rPr>
        <w:rFonts w:ascii="Symbol" w:hAnsi="Symbol" w:hint="default"/>
        <w:color w:val="9D3511" w:themeColor="accent1" w:themeShade="BF"/>
      </w:r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attachedTemplate r:id="rId1"/>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F0A"/>
    <w:rsid w:val="00734C98"/>
    <w:rsid w:val="00764C74"/>
    <w:rsid w:val="0079094F"/>
    <w:rsid w:val="00A71D49"/>
    <w:rsid w:val="00AE311E"/>
    <w:rsid w:val="00C47742"/>
    <w:rsid w:val="00D91F8D"/>
    <w:rsid w:val="00DE0603"/>
    <w:rsid w:val="00F86F0A"/>
  </w:rsids>
  <m:mathPr>
    <m:mathFont m:val="Cambria Math"/>
    <m:brkBin m:val="before"/>
    <m:brkBinSub m:val="--"/>
    <m:smallFrac m:val="0"/>
    <m:dispDef/>
    <m:lMargin m:val="0"/>
    <m:rMargin m:val="0"/>
    <m:defJc m:val="centerGroup"/>
    <m:wrapIndent m:val="1440"/>
    <m:intLim m:val="undOvr"/>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6516E8-6E4E-4E42-A307-B92E5638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7" w:unhideWhenUsed="1" w:qFormat="1"/>
    <w:lsdException w:name="List Bullet 3" w:semiHidden="1" w:uiPriority="37" w:unhideWhenUsed="1" w:qFormat="1"/>
    <w:lsdException w:name="List Bullet 4" w:semiHidden="1" w:uiPriority="37" w:unhideWhenUsed="1" w:qFormat="1"/>
    <w:lsdException w:name="List Bullet 5" w:semiHidden="1" w:uiPriority="37"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7"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6"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qFormat="1"/>
    <w:lsdException w:name="Table Theme" w:semiHidden="1" w:unhideWhenUsed="1"/>
    <w:lsdException w:name="Placeholder Text" w:semiHidden="1" w:qFormat="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pPr>
    <w:rPr>
      <w:rFonts w:cs="Times New Roman"/>
      <w:color w:val="000000" w:themeColor="text1"/>
      <w:szCs w:val="20"/>
      <w:lang w:eastAsia="ja-JP" w:bidi="he-IL"/>
    </w:rPr>
  </w:style>
  <w:style w:type="paragraph" w:styleId="Titre1">
    <w:name w:val="heading 1"/>
    <w:basedOn w:val="Normal"/>
    <w:next w:val="Normal"/>
    <w:link w:val="Titre1Car"/>
    <w:uiPriority w:val="9"/>
    <w:semiHidden/>
    <w:unhideWhenUsed/>
    <w:pPr>
      <w:spacing w:before="300" w:after="40" w:line="240" w:lineRule="auto"/>
      <w:outlineLvl w:val="0"/>
    </w:pPr>
    <w:rPr>
      <w:rFonts w:asciiTheme="majorHAnsi" w:hAnsiTheme="majorHAnsi"/>
      <w:b/>
      <w:color w:val="9D3511" w:themeColor="accent1" w:themeShade="BF"/>
      <w:spacing w:val="20"/>
      <w:sz w:val="28"/>
      <w:szCs w:val="32"/>
    </w:rPr>
  </w:style>
  <w:style w:type="paragraph" w:styleId="Titre2">
    <w:name w:val="heading 2"/>
    <w:basedOn w:val="Normal"/>
    <w:next w:val="Normal"/>
    <w:link w:val="Titre2Car"/>
    <w:uiPriority w:val="9"/>
    <w:semiHidden/>
    <w:unhideWhenUsed/>
    <w:pPr>
      <w:spacing w:before="240" w:after="40" w:line="240" w:lineRule="auto"/>
      <w:outlineLvl w:val="1"/>
    </w:pPr>
    <w:rPr>
      <w:rFonts w:asciiTheme="majorHAnsi" w:hAnsiTheme="majorHAnsi"/>
      <w:b/>
      <w:color w:val="9D3511" w:themeColor="accent1" w:themeShade="BF"/>
      <w:spacing w:val="20"/>
      <w:sz w:val="24"/>
      <w:szCs w:val="28"/>
    </w:rPr>
  </w:style>
  <w:style w:type="paragraph" w:styleId="Titre3">
    <w:name w:val="heading 3"/>
    <w:basedOn w:val="Normal"/>
    <w:next w:val="Normal"/>
    <w:link w:val="Titre3Car"/>
    <w:uiPriority w:val="9"/>
    <w:semiHidden/>
    <w:unhideWhenUsed/>
    <w:qFormat/>
    <w:pPr>
      <w:spacing w:before="200" w:after="40" w:line="240" w:lineRule="auto"/>
      <w:outlineLvl w:val="2"/>
    </w:pPr>
    <w:rPr>
      <w:rFonts w:asciiTheme="majorHAnsi" w:hAnsiTheme="majorHAnsi"/>
      <w:b/>
      <w:color w:val="D34817" w:themeColor="accent1"/>
      <w:spacing w:val="20"/>
      <w:sz w:val="24"/>
      <w:szCs w:val="24"/>
    </w:rPr>
  </w:style>
  <w:style w:type="paragraph" w:styleId="Titre4">
    <w:name w:val="heading 4"/>
    <w:basedOn w:val="Normal"/>
    <w:next w:val="Normal"/>
    <w:link w:val="Titre4Car"/>
    <w:uiPriority w:val="9"/>
    <w:semiHidden/>
    <w:unhideWhenUsed/>
    <w:qFormat/>
    <w:pPr>
      <w:spacing w:before="240" w:after="0"/>
      <w:outlineLvl w:val="3"/>
    </w:pPr>
    <w:rPr>
      <w:rFonts w:asciiTheme="majorHAnsi" w:hAnsiTheme="majorHAnsi"/>
      <w:b/>
      <w:color w:val="7B6A4D" w:themeColor="accent3" w:themeShade="BF"/>
      <w:spacing w:val="20"/>
      <w:sz w:val="24"/>
      <w:szCs w:val="22"/>
    </w:rPr>
  </w:style>
  <w:style w:type="paragraph" w:styleId="Titre5">
    <w:name w:val="heading 5"/>
    <w:basedOn w:val="Normal"/>
    <w:next w:val="Normal"/>
    <w:link w:val="Titre5Car"/>
    <w:uiPriority w:val="9"/>
    <w:semiHidden/>
    <w:unhideWhenUsed/>
    <w:qFormat/>
    <w:pPr>
      <w:spacing w:before="200" w:after="0"/>
      <w:outlineLvl w:val="4"/>
    </w:pPr>
    <w:rPr>
      <w:rFonts w:asciiTheme="majorHAnsi" w:hAnsiTheme="majorHAnsi"/>
      <w:b/>
      <w:i/>
      <w:color w:val="7B6A4D" w:themeColor="accent3" w:themeShade="BF"/>
      <w:spacing w:val="20"/>
      <w:szCs w:val="26"/>
    </w:rPr>
  </w:style>
  <w:style w:type="paragraph" w:styleId="Titre6">
    <w:name w:val="heading 6"/>
    <w:basedOn w:val="Normal"/>
    <w:next w:val="Normal"/>
    <w:link w:val="Titre6Car"/>
    <w:uiPriority w:val="9"/>
    <w:semiHidden/>
    <w:unhideWhenUsed/>
    <w:qFormat/>
    <w:pPr>
      <w:spacing w:before="200" w:after="0"/>
      <w:outlineLvl w:val="5"/>
    </w:pPr>
    <w:rPr>
      <w:rFonts w:asciiTheme="majorHAnsi" w:hAnsiTheme="majorHAnsi"/>
      <w:color w:val="524733" w:themeColor="accent3" w:themeShade="80"/>
      <w:spacing w:val="10"/>
      <w:sz w:val="24"/>
    </w:rPr>
  </w:style>
  <w:style w:type="paragraph" w:styleId="Titre7">
    <w:name w:val="heading 7"/>
    <w:basedOn w:val="Normal"/>
    <w:next w:val="Normal"/>
    <w:link w:val="Titre7Car"/>
    <w:uiPriority w:val="9"/>
    <w:semiHidden/>
    <w:unhideWhenUsed/>
    <w:qFormat/>
    <w:pPr>
      <w:spacing w:before="200" w:after="0"/>
      <w:outlineLvl w:val="6"/>
    </w:pPr>
    <w:rPr>
      <w:rFonts w:asciiTheme="majorHAnsi" w:hAnsiTheme="majorHAnsi"/>
      <w:i/>
      <w:color w:val="524733" w:themeColor="accent3" w:themeShade="80"/>
      <w:spacing w:val="10"/>
      <w:sz w:val="24"/>
    </w:rPr>
  </w:style>
  <w:style w:type="paragraph" w:styleId="Titre8">
    <w:name w:val="heading 8"/>
    <w:basedOn w:val="Normal"/>
    <w:next w:val="Normal"/>
    <w:link w:val="Titre8Car"/>
    <w:uiPriority w:val="9"/>
    <w:semiHidden/>
    <w:unhideWhenUsed/>
    <w:qFormat/>
    <w:pPr>
      <w:spacing w:before="200" w:after="0"/>
      <w:outlineLvl w:val="7"/>
    </w:pPr>
    <w:rPr>
      <w:rFonts w:asciiTheme="majorHAnsi" w:hAnsiTheme="majorHAnsi"/>
      <w:color w:val="D34817" w:themeColor="accent1"/>
      <w:spacing w:val="10"/>
    </w:rPr>
  </w:style>
  <w:style w:type="paragraph" w:styleId="Titre9">
    <w:name w:val="heading 9"/>
    <w:basedOn w:val="Normal"/>
    <w:next w:val="Normal"/>
    <w:link w:val="Titre9Car"/>
    <w:uiPriority w:val="9"/>
    <w:semiHidden/>
    <w:unhideWhenUsed/>
    <w:qFormat/>
    <w:pPr>
      <w:spacing w:before="200" w:after="0"/>
      <w:outlineLvl w:val="8"/>
    </w:pPr>
    <w:rPr>
      <w:rFonts w:asciiTheme="majorHAnsi" w:hAnsiTheme="majorHAnsi"/>
      <w:i/>
      <w:color w:val="D34817" w:themeColor="accent1"/>
      <w:spacing w:val="1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1"/>
    <w:qFormat/>
    <w:pPr>
      <w:spacing w:after="0" w:line="240" w:lineRule="auto"/>
    </w:pPr>
    <w:rPr>
      <w:rFonts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ieddepage">
    <w:name w:val="footer"/>
    <w:basedOn w:val="Normal"/>
    <w:link w:val="PieddepageCar"/>
    <w:uiPriority w:val="99"/>
    <w:unhideWhenUsed/>
    <w:pPr>
      <w:tabs>
        <w:tab w:val="center" w:pos="4320"/>
        <w:tab w:val="right" w:pos="8640"/>
      </w:tabs>
    </w:pPr>
  </w:style>
  <w:style w:type="character" w:customStyle="1" w:styleId="PieddepageCar">
    <w:name w:val="Pied de page Car"/>
    <w:basedOn w:val="Policepardfaut"/>
    <w:link w:val="Pieddepage"/>
    <w:uiPriority w:val="99"/>
    <w:rPr>
      <w:rFonts w:cs="Times New Roman"/>
      <w:color w:val="000000" w:themeColor="text1"/>
      <w:szCs w:val="20"/>
      <w:lang w:eastAsia="ja-JP" w:bidi="he-IL"/>
    </w:rPr>
  </w:style>
  <w:style w:type="paragraph" w:styleId="Sansinterligne">
    <w:name w:val="No Spacing"/>
    <w:basedOn w:val="Normal"/>
    <w:uiPriority w:val="1"/>
    <w:qFormat/>
    <w:pPr>
      <w:spacing w:after="0" w:line="240" w:lineRule="auto"/>
    </w:pPr>
  </w:style>
  <w:style w:type="paragraph" w:styleId="Formuledepolitesse">
    <w:name w:val="Closing"/>
    <w:basedOn w:val="Normal"/>
    <w:link w:val="FormuledepolitesseCar"/>
    <w:uiPriority w:val="7"/>
    <w:unhideWhenUsed/>
    <w:qFormat/>
    <w:pPr>
      <w:spacing w:before="480" w:after="960"/>
      <w:contextualSpacing/>
    </w:pPr>
  </w:style>
  <w:style w:type="character" w:customStyle="1" w:styleId="FormuledepolitesseCar">
    <w:name w:val="Formule de politesse Car"/>
    <w:basedOn w:val="Policepardfaut"/>
    <w:link w:val="Formuledepolitesse"/>
    <w:uiPriority w:val="7"/>
    <w:rPr>
      <w:rFonts w:cs="Times New Roman"/>
      <w:color w:val="000000" w:themeColor="text1"/>
      <w:szCs w:val="20"/>
      <w:lang w:eastAsia="ja-JP" w:bidi="he-IL"/>
    </w:rPr>
  </w:style>
  <w:style w:type="paragraph" w:customStyle="1" w:styleId="RecipientAddress">
    <w:name w:val="Recipient Address"/>
    <w:basedOn w:val="Sansinterligne"/>
    <w:uiPriority w:val="5"/>
    <w:qFormat/>
    <w:pPr>
      <w:spacing w:after="360"/>
      <w:contextualSpacing/>
    </w:pPr>
  </w:style>
  <w:style w:type="paragraph" w:styleId="Salutations">
    <w:name w:val="Salutation"/>
    <w:basedOn w:val="Sansinterligne"/>
    <w:next w:val="Normal"/>
    <w:link w:val="SalutationsCar"/>
    <w:uiPriority w:val="6"/>
    <w:unhideWhenUsed/>
    <w:qFormat/>
    <w:pPr>
      <w:spacing w:before="480" w:after="320"/>
      <w:contextualSpacing/>
    </w:pPr>
    <w:rPr>
      <w:b/>
    </w:rPr>
  </w:style>
  <w:style w:type="character" w:customStyle="1" w:styleId="SalutationsCar">
    <w:name w:val="Salutations Car"/>
    <w:basedOn w:val="Policepardfaut"/>
    <w:link w:val="Salutations"/>
    <w:uiPriority w:val="6"/>
    <w:rPr>
      <w:rFonts w:cs="Times New Roman"/>
      <w:b/>
      <w:color w:val="000000" w:themeColor="text1"/>
      <w:szCs w:val="20"/>
      <w:lang w:eastAsia="ja-JP" w:bidi="he-IL"/>
    </w:rPr>
  </w:style>
  <w:style w:type="paragraph" w:customStyle="1" w:styleId="SenderAddress">
    <w:name w:val="Sender Address"/>
    <w:basedOn w:val="Sansinterligne"/>
    <w:uiPriority w:val="3"/>
    <w:qFormat/>
    <w:pPr>
      <w:spacing w:after="360"/>
      <w:contextualSpacing/>
    </w:pPr>
  </w:style>
  <w:style w:type="character" w:styleId="Textedelespacerserv">
    <w:name w:val="Placeholder Text"/>
    <w:basedOn w:val="Policepardfaut"/>
    <w:uiPriority w:val="99"/>
    <w:unhideWhenUsed/>
    <w:qFormat/>
    <w:rPr>
      <w:color w:val="808080"/>
    </w:rPr>
  </w:style>
  <w:style w:type="paragraph" w:styleId="Signature">
    <w:name w:val="Signature"/>
    <w:basedOn w:val="Normal"/>
    <w:link w:val="SignatureCar"/>
    <w:uiPriority w:val="99"/>
    <w:unhideWhenUsed/>
    <w:pPr>
      <w:spacing w:after="200"/>
      <w:contextualSpacing/>
    </w:pPr>
  </w:style>
  <w:style w:type="character" w:customStyle="1" w:styleId="SignatureCar">
    <w:name w:val="Signature Car"/>
    <w:basedOn w:val="Policepardfaut"/>
    <w:link w:val="Signature"/>
    <w:uiPriority w:val="99"/>
    <w:rPr>
      <w:rFonts w:cs="Times New Roman"/>
      <w:color w:val="000000" w:themeColor="text1"/>
      <w:szCs w:val="20"/>
      <w:lang w:eastAsia="ja-JP" w:bidi="he-IL"/>
    </w:rPr>
  </w:style>
  <w:style w:type="paragraph" w:styleId="Textedebulles">
    <w:name w:val="Balloon Text"/>
    <w:basedOn w:val="Normal"/>
    <w:link w:val="TextedebullesCar"/>
    <w:uiPriority w:val="99"/>
    <w:semiHidden/>
    <w:unhideWhenUsed/>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color w:val="000000" w:themeColor="text1"/>
      <w:sz w:val="16"/>
      <w:szCs w:val="16"/>
      <w:lang w:eastAsia="ja-JP" w:bidi="he-IL"/>
    </w:rPr>
  </w:style>
  <w:style w:type="paragraph" w:styleId="Normalcentr">
    <w:name w:val="Block Text"/>
    <w:aliases w:val="Block Quote"/>
    <w:uiPriority w:val="40"/>
    <w:pPr>
      <w:pBdr>
        <w:top w:val="single" w:sz="2" w:space="10" w:color="EE8C69" w:themeColor="accent1" w:themeTint="99"/>
        <w:bottom w:val="single" w:sz="24" w:space="10" w:color="EE8C69" w:themeColor="accent1" w:themeTint="99"/>
      </w:pBdr>
      <w:spacing w:after="280" w:line="240" w:lineRule="auto"/>
      <w:ind w:left="1440" w:right="1440"/>
      <w:jc w:val="both"/>
    </w:pPr>
    <w:rPr>
      <w:rFonts w:eastAsia="Times New Roman" w:cs="Times New Roman"/>
      <w:color w:val="808080" w:themeColor="background1" w:themeShade="80"/>
      <w:sz w:val="28"/>
      <w:szCs w:val="28"/>
      <w:lang w:eastAsia="ko-KR" w:bidi="hi-IN"/>
    </w:rPr>
  </w:style>
  <w:style w:type="character" w:styleId="Titredulivre">
    <w:name w:val="Book Title"/>
    <w:basedOn w:val="Policepardfaut"/>
    <w:uiPriority w:val="33"/>
    <w:qFormat/>
    <w:rPr>
      <w:rFonts w:asciiTheme="majorHAnsi" w:hAnsiTheme="majorHAnsi" w:cs="Times New Roman"/>
      <w:i/>
      <w:color w:val="855D5D" w:themeColor="accent6"/>
      <w:sz w:val="20"/>
      <w:szCs w:val="20"/>
    </w:rPr>
  </w:style>
  <w:style w:type="paragraph" w:styleId="Lgende">
    <w:name w:val="caption"/>
    <w:basedOn w:val="Normal"/>
    <w:next w:val="Normal"/>
    <w:uiPriority w:val="35"/>
    <w:unhideWhenUsed/>
    <w:qFormat/>
    <w:pPr>
      <w:spacing w:after="0" w:line="240" w:lineRule="auto"/>
    </w:pPr>
    <w:rPr>
      <w:bCs/>
      <w:smallCaps/>
      <w:color w:val="732117" w:themeColor="accent2" w:themeShade="BF"/>
      <w:spacing w:val="10"/>
      <w:sz w:val="18"/>
      <w:szCs w:val="18"/>
    </w:rPr>
  </w:style>
  <w:style w:type="paragraph" w:styleId="Date">
    <w:name w:val="Date"/>
    <w:basedOn w:val="Normal"/>
    <w:next w:val="Normal"/>
    <w:link w:val="DateCar"/>
    <w:uiPriority w:val="99"/>
    <w:semiHidden/>
    <w:unhideWhenUsed/>
  </w:style>
  <w:style w:type="character" w:customStyle="1" w:styleId="DateCar">
    <w:name w:val="Date Car"/>
    <w:basedOn w:val="Policepardfaut"/>
    <w:link w:val="Date"/>
    <w:uiPriority w:val="99"/>
    <w:semiHidden/>
    <w:rPr>
      <w:rFonts w:cs="Times New Roman"/>
      <w:color w:val="000000" w:themeColor="text1"/>
      <w:szCs w:val="20"/>
      <w:lang w:eastAsia="ja-JP" w:bidi="he-IL"/>
    </w:rPr>
  </w:style>
  <w:style w:type="character" w:styleId="Accentuation">
    <w:name w:val="Emphasis"/>
    <w:uiPriority w:val="20"/>
    <w:qFormat/>
    <w:rPr>
      <w:b/>
      <w:i/>
      <w:color w:val="404040" w:themeColor="text1" w:themeTint="BF"/>
      <w:spacing w:val="2"/>
      <w:w w:val="100"/>
    </w:rPr>
  </w:style>
  <w:style w:type="paragraph" w:styleId="En-tte">
    <w:name w:val="header"/>
    <w:basedOn w:val="Normal"/>
    <w:link w:val="En-tteCar"/>
    <w:uiPriority w:val="99"/>
    <w:unhideWhenUsed/>
    <w:pPr>
      <w:tabs>
        <w:tab w:val="center" w:pos="4320"/>
        <w:tab w:val="right" w:pos="8640"/>
      </w:tabs>
    </w:pPr>
  </w:style>
  <w:style w:type="character" w:customStyle="1" w:styleId="En-tteCar">
    <w:name w:val="En-tête Car"/>
    <w:basedOn w:val="Policepardfaut"/>
    <w:link w:val="En-tte"/>
    <w:uiPriority w:val="99"/>
    <w:rPr>
      <w:rFonts w:cs="Times New Roman"/>
      <w:color w:val="000000" w:themeColor="text1"/>
      <w:szCs w:val="20"/>
      <w:lang w:eastAsia="ja-JP" w:bidi="he-IL"/>
    </w:rPr>
  </w:style>
  <w:style w:type="character" w:customStyle="1" w:styleId="Titre1Car">
    <w:name w:val="Titre 1 Car"/>
    <w:basedOn w:val="Policepardfaut"/>
    <w:link w:val="Titre1"/>
    <w:uiPriority w:val="9"/>
    <w:semiHidden/>
    <w:rPr>
      <w:rFonts w:asciiTheme="majorHAnsi" w:hAnsiTheme="majorHAnsi" w:cs="Times New Roman"/>
      <w:b/>
      <w:color w:val="9D3511" w:themeColor="accent1" w:themeShade="BF"/>
      <w:spacing w:val="20"/>
      <w:sz w:val="28"/>
      <w:szCs w:val="32"/>
      <w:lang w:eastAsia="ja-JP" w:bidi="he-IL"/>
    </w:rPr>
  </w:style>
  <w:style w:type="character" w:customStyle="1" w:styleId="Titre2Car">
    <w:name w:val="Titre 2 Car"/>
    <w:basedOn w:val="Policepardfaut"/>
    <w:link w:val="Titre2"/>
    <w:uiPriority w:val="9"/>
    <w:semiHidden/>
    <w:rPr>
      <w:rFonts w:asciiTheme="majorHAnsi" w:hAnsiTheme="majorHAnsi" w:cs="Times New Roman"/>
      <w:b/>
      <w:color w:val="9D3511" w:themeColor="accent1" w:themeShade="BF"/>
      <w:spacing w:val="20"/>
      <w:sz w:val="24"/>
      <w:szCs w:val="28"/>
      <w:lang w:eastAsia="ja-JP" w:bidi="he-IL"/>
    </w:rPr>
  </w:style>
  <w:style w:type="character" w:customStyle="1" w:styleId="Titre3Car">
    <w:name w:val="Titre 3 Car"/>
    <w:basedOn w:val="Policepardfaut"/>
    <w:link w:val="Titre3"/>
    <w:uiPriority w:val="9"/>
    <w:semiHidden/>
    <w:rPr>
      <w:rFonts w:asciiTheme="majorHAnsi" w:hAnsiTheme="majorHAnsi" w:cs="Times New Roman"/>
      <w:b/>
      <w:color w:val="D34817" w:themeColor="accent1"/>
      <w:spacing w:val="20"/>
      <w:sz w:val="24"/>
      <w:szCs w:val="24"/>
      <w:lang w:eastAsia="ja-JP" w:bidi="he-IL"/>
    </w:rPr>
  </w:style>
  <w:style w:type="character" w:customStyle="1" w:styleId="Titre4Car">
    <w:name w:val="Titre 4 Car"/>
    <w:basedOn w:val="Policepardfaut"/>
    <w:link w:val="Titre4"/>
    <w:uiPriority w:val="9"/>
    <w:semiHidden/>
    <w:rPr>
      <w:rFonts w:asciiTheme="majorHAnsi" w:hAnsiTheme="majorHAnsi" w:cs="Times New Roman"/>
      <w:b/>
      <w:color w:val="7B6A4D" w:themeColor="accent3" w:themeShade="BF"/>
      <w:spacing w:val="20"/>
      <w:sz w:val="24"/>
      <w:lang w:eastAsia="ja-JP" w:bidi="he-IL"/>
    </w:rPr>
  </w:style>
  <w:style w:type="character" w:customStyle="1" w:styleId="Titre5Car">
    <w:name w:val="Titre 5 Car"/>
    <w:basedOn w:val="Policepardfaut"/>
    <w:link w:val="Titre5"/>
    <w:uiPriority w:val="9"/>
    <w:semiHidden/>
    <w:rPr>
      <w:rFonts w:asciiTheme="majorHAnsi" w:hAnsiTheme="majorHAnsi" w:cs="Times New Roman"/>
      <w:b/>
      <w:i/>
      <w:color w:val="7B6A4D" w:themeColor="accent3" w:themeShade="BF"/>
      <w:spacing w:val="20"/>
      <w:szCs w:val="26"/>
      <w:lang w:eastAsia="ja-JP" w:bidi="he-IL"/>
    </w:rPr>
  </w:style>
  <w:style w:type="character" w:customStyle="1" w:styleId="Titre6Car">
    <w:name w:val="Titre 6 Car"/>
    <w:basedOn w:val="Policepardfaut"/>
    <w:link w:val="Titre6"/>
    <w:uiPriority w:val="9"/>
    <w:semiHidden/>
    <w:rPr>
      <w:rFonts w:asciiTheme="majorHAnsi" w:hAnsiTheme="majorHAnsi" w:cs="Times New Roman"/>
      <w:color w:val="524733" w:themeColor="accent3" w:themeShade="80"/>
      <w:spacing w:val="10"/>
      <w:sz w:val="24"/>
      <w:szCs w:val="20"/>
      <w:lang w:eastAsia="ja-JP" w:bidi="he-IL"/>
    </w:rPr>
  </w:style>
  <w:style w:type="character" w:customStyle="1" w:styleId="Titre7Car">
    <w:name w:val="Titre 7 Car"/>
    <w:basedOn w:val="Policepardfaut"/>
    <w:link w:val="Titre7"/>
    <w:uiPriority w:val="9"/>
    <w:semiHidden/>
    <w:rPr>
      <w:rFonts w:asciiTheme="majorHAnsi" w:hAnsiTheme="majorHAnsi" w:cs="Times New Roman"/>
      <w:i/>
      <w:color w:val="524733" w:themeColor="accent3" w:themeShade="80"/>
      <w:spacing w:val="10"/>
      <w:sz w:val="24"/>
      <w:szCs w:val="20"/>
      <w:lang w:eastAsia="ja-JP" w:bidi="he-IL"/>
    </w:rPr>
  </w:style>
  <w:style w:type="character" w:customStyle="1" w:styleId="Titre8Car">
    <w:name w:val="Titre 8 Car"/>
    <w:basedOn w:val="Policepardfaut"/>
    <w:link w:val="Titre8"/>
    <w:uiPriority w:val="9"/>
    <w:semiHidden/>
    <w:rPr>
      <w:rFonts w:asciiTheme="majorHAnsi" w:hAnsiTheme="majorHAnsi" w:cs="Times New Roman"/>
      <w:color w:val="D34817" w:themeColor="accent1"/>
      <w:spacing w:val="10"/>
      <w:szCs w:val="20"/>
      <w:lang w:eastAsia="ja-JP" w:bidi="he-IL"/>
    </w:rPr>
  </w:style>
  <w:style w:type="character" w:customStyle="1" w:styleId="Titre9Car">
    <w:name w:val="Titre 9 Car"/>
    <w:basedOn w:val="Policepardfaut"/>
    <w:link w:val="Titre9"/>
    <w:uiPriority w:val="9"/>
    <w:semiHidden/>
    <w:rPr>
      <w:rFonts w:asciiTheme="majorHAnsi" w:hAnsiTheme="majorHAnsi" w:cs="Times New Roman"/>
      <w:i/>
      <w:color w:val="D34817" w:themeColor="accent1"/>
      <w:spacing w:val="10"/>
      <w:szCs w:val="20"/>
      <w:lang w:eastAsia="ja-JP" w:bidi="he-IL"/>
    </w:rPr>
  </w:style>
  <w:style w:type="character" w:styleId="Lienhypertexte">
    <w:name w:val="Hyperlink"/>
    <w:basedOn w:val="Policepardfaut"/>
    <w:uiPriority w:val="99"/>
    <w:semiHidden/>
    <w:unhideWhenUsed/>
    <w:rPr>
      <w:color w:val="CC9900" w:themeColor="hyperlink"/>
      <w:u w:val="single"/>
    </w:rPr>
  </w:style>
  <w:style w:type="character" w:styleId="Emphaseintense">
    <w:name w:val="Intense Emphasis"/>
    <w:basedOn w:val="Policepardfaut"/>
    <w:uiPriority w:val="21"/>
    <w:qFormat/>
    <w:rPr>
      <w:rFonts w:asciiTheme="minorHAnsi" w:hAnsiTheme="minorHAnsi" w:cs="Times New Roman"/>
      <w:b/>
      <w:i/>
      <w:smallCaps/>
      <w:color w:val="9B2D1F" w:themeColor="accent2"/>
      <w:spacing w:val="2"/>
      <w:w w:val="100"/>
      <w:sz w:val="20"/>
      <w:szCs w:val="20"/>
    </w:rPr>
  </w:style>
  <w:style w:type="paragraph" w:styleId="Citationintense">
    <w:name w:val="Intense Quote"/>
    <w:basedOn w:val="Normal"/>
    <w:link w:val="CitationintenseCar"/>
    <w:uiPriority w:val="30"/>
    <w:qFormat/>
    <w:pPr>
      <w:pBdr>
        <w:top w:val="single" w:sz="36" w:space="10" w:color="EE8C69" w:themeColor="accent1" w:themeTint="99"/>
        <w:left w:val="single" w:sz="24" w:space="10" w:color="D34817" w:themeColor="accent1"/>
        <w:bottom w:val="single" w:sz="36" w:space="10" w:color="A28E6A" w:themeColor="accent3"/>
        <w:right w:val="single" w:sz="24" w:space="10" w:color="D34817" w:themeColor="accent1"/>
      </w:pBdr>
      <w:shd w:val="clear" w:color="auto" w:fill="D34817" w:themeFill="accent1"/>
      <w:ind w:left="1440" w:right="1440"/>
      <w:jc w:val="center"/>
    </w:pPr>
    <w:rPr>
      <w:rFonts w:asciiTheme="majorHAnsi" w:hAnsiTheme="majorHAnsi"/>
      <w:i/>
      <w:color w:val="FFFFFF" w:themeColor="background1"/>
      <w:sz w:val="32"/>
    </w:rPr>
  </w:style>
  <w:style w:type="character" w:customStyle="1" w:styleId="CitationintenseCar">
    <w:name w:val="Citation intense Car"/>
    <w:basedOn w:val="Policepardfaut"/>
    <w:link w:val="Citationintense"/>
    <w:uiPriority w:val="30"/>
    <w:rPr>
      <w:rFonts w:asciiTheme="majorHAnsi" w:hAnsiTheme="majorHAnsi" w:cs="Times New Roman"/>
      <w:i/>
      <w:color w:val="FFFFFF" w:themeColor="background1"/>
      <w:sz w:val="32"/>
      <w:szCs w:val="20"/>
      <w:shd w:val="clear" w:color="auto" w:fill="D34817" w:themeFill="accent1"/>
      <w:lang w:eastAsia="ja-JP" w:bidi="he-IL"/>
    </w:rPr>
  </w:style>
  <w:style w:type="character" w:styleId="Rfrenceintense">
    <w:name w:val="Intense Reference"/>
    <w:basedOn w:val="Policepardfaut"/>
    <w:uiPriority w:val="32"/>
    <w:qFormat/>
    <w:rPr>
      <w:rFonts w:cs="Times New Roman"/>
      <w:b/>
      <w:color w:val="D34817" w:themeColor="accent1"/>
      <w:sz w:val="22"/>
      <w:szCs w:val="20"/>
      <w:u w:val="single"/>
    </w:rPr>
  </w:style>
  <w:style w:type="paragraph" w:styleId="Listepuces">
    <w:name w:val="List Bullet"/>
    <w:basedOn w:val="Normal"/>
    <w:uiPriority w:val="37"/>
    <w:unhideWhenUsed/>
    <w:qFormat/>
    <w:pPr>
      <w:numPr>
        <w:numId w:val="11"/>
      </w:numPr>
      <w:spacing w:after="0"/>
      <w:contextualSpacing/>
    </w:pPr>
  </w:style>
  <w:style w:type="paragraph" w:styleId="Listepuces2">
    <w:name w:val="List Bullet 2"/>
    <w:basedOn w:val="Normal"/>
    <w:uiPriority w:val="37"/>
    <w:unhideWhenUsed/>
    <w:qFormat/>
    <w:pPr>
      <w:numPr>
        <w:numId w:val="12"/>
      </w:numPr>
      <w:spacing w:after="0"/>
    </w:pPr>
  </w:style>
  <w:style w:type="paragraph" w:styleId="Listepuces3">
    <w:name w:val="List Bullet 3"/>
    <w:basedOn w:val="Normal"/>
    <w:uiPriority w:val="37"/>
    <w:unhideWhenUsed/>
    <w:qFormat/>
    <w:pPr>
      <w:numPr>
        <w:numId w:val="13"/>
      </w:numPr>
      <w:spacing w:after="0"/>
    </w:pPr>
  </w:style>
  <w:style w:type="paragraph" w:styleId="Listepuces4">
    <w:name w:val="List Bullet 4"/>
    <w:basedOn w:val="Normal"/>
    <w:uiPriority w:val="37"/>
    <w:unhideWhenUsed/>
    <w:qFormat/>
    <w:pPr>
      <w:numPr>
        <w:numId w:val="14"/>
      </w:numPr>
      <w:spacing w:after="0"/>
    </w:pPr>
  </w:style>
  <w:style w:type="paragraph" w:styleId="Listepuces5">
    <w:name w:val="List Bullet 5"/>
    <w:basedOn w:val="Normal"/>
    <w:uiPriority w:val="37"/>
    <w:unhideWhenUsed/>
    <w:qFormat/>
    <w:pPr>
      <w:numPr>
        <w:numId w:val="15"/>
      </w:numPr>
      <w:spacing w:after="0"/>
    </w:pPr>
  </w:style>
  <w:style w:type="paragraph" w:styleId="Citation">
    <w:name w:val="Quote"/>
    <w:basedOn w:val="Normal"/>
    <w:link w:val="CitationCar"/>
    <w:uiPriority w:val="29"/>
    <w:qFormat/>
    <w:rPr>
      <w:i/>
      <w:color w:val="808080" w:themeColor="background1" w:themeShade="80"/>
      <w:sz w:val="24"/>
    </w:rPr>
  </w:style>
  <w:style w:type="character" w:customStyle="1" w:styleId="CitationCar">
    <w:name w:val="Citation Car"/>
    <w:basedOn w:val="Policepardfaut"/>
    <w:link w:val="Citation"/>
    <w:uiPriority w:val="29"/>
    <w:rPr>
      <w:rFonts w:cs="Times New Roman"/>
      <w:i/>
      <w:color w:val="808080" w:themeColor="background1" w:themeShade="80"/>
      <w:sz w:val="24"/>
      <w:szCs w:val="20"/>
      <w:lang w:eastAsia="ja-JP" w:bidi="he-IL"/>
    </w:rPr>
  </w:style>
  <w:style w:type="character" w:styleId="lev">
    <w:name w:val="Strong"/>
    <w:uiPriority w:val="22"/>
    <w:qFormat/>
    <w:rPr>
      <w:rFonts w:asciiTheme="minorHAnsi" w:hAnsiTheme="minorHAnsi"/>
      <w:b/>
      <w:color w:val="9B2D1F" w:themeColor="accent2"/>
    </w:rPr>
  </w:style>
  <w:style w:type="paragraph" w:styleId="Sous-titre">
    <w:name w:val="Subtitle"/>
    <w:basedOn w:val="Normal"/>
    <w:link w:val="Sous-titreCar"/>
    <w:uiPriority w:val="11"/>
    <w:pPr>
      <w:spacing w:after="480" w:line="240" w:lineRule="auto"/>
      <w:jc w:val="center"/>
    </w:pPr>
    <w:rPr>
      <w:rFonts w:asciiTheme="majorHAnsi" w:hAnsiTheme="majorHAnsi" w:cstheme="minorHAnsi"/>
      <w:color w:val="000000"/>
      <w:sz w:val="28"/>
      <w:szCs w:val="24"/>
    </w:rPr>
  </w:style>
  <w:style w:type="character" w:customStyle="1" w:styleId="Sous-titreCar">
    <w:name w:val="Sous-titre Car"/>
    <w:basedOn w:val="Policepardfaut"/>
    <w:link w:val="Sous-titre"/>
    <w:uiPriority w:val="11"/>
    <w:rPr>
      <w:rFonts w:asciiTheme="majorHAnsi" w:hAnsiTheme="majorHAnsi" w:cstheme="minorHAnsi"/>
      <w:sz w:val="28"/>
      <w:szCs w:val="24"/>
      <w:lang w:eastAsia="ja-JP" w:bidi="he-IL"/>
    </w:rPr>
  </w:style>
  <w:style w:type="character" w:styleId="Emphaseple">
    <w:name w:val="Subtle Emphasis"/>
    <w:basedOn w:val="Policepardfaut"/>
    <w:uiPriority w:val="19"/>
    <w:qFormat/>
    <w:rPr>
      <w:rFonts w:asciiTheme="minorHAnsi" w:hAnsiTheme="minorHAnsi" w:cs="Times New Roman"/>
      <w:i/>
      <w:color w:val="737373" w:themeColor="text1" w:themeTint="8C"/>
      <w:spacing w:val="2"/>
      <w:w w:val="100"/>
      <w:kern w:val="0"/>
      <w:sz w:val="22"/>
      <w:szCs w:val="24"/>
    </w:rPr>
  </w:style>
  <w:style w:type="character" w:styleId="Rfrenceple">
    <w:name w:val="Subtle Reference"/>
    <w:basedOn w:val="Policepardfaut"/>
    <w:uiPriority w:val="31"/>
    <w:qFormat/>
    <w:rPr>
      <w:rFonts w:cs="Times New Roman"/>
      <w:color w:val="737373" w:themeColor="text1" w:themeTint="8C"/>
      <w:sz w:val="22"/>
      <w:szCs w:val="20"/>
      <w:u w:val="single"/>
    </w:rPr>
  </w:style>
  <w:style w:type="paragraph" w:styleId="Titre">
    <w:name w:val="Title"/>
    <w:basedOn w:val="Normal"/>
    <w:link w:val="TitreCar"/>
    <w:uiPriority w:val="10"/>
    <w:pPr>
      <w:pBdr>
        <w:bottom w:val="single" w:sz="8" w:space="4" w:color="D34817" w:themeColor="accent1"/>
      </w:pBdr>
      <w:spacing w:line="240" w:lineRule="auto"/>
      <w:contextualSpacing/>
      <w:jc w:val="center"/>
    </w:pPr>
    <w:rPr>
      <w:rFonts w:asciiTheme="majorHAnsi" w:hAnsiTheme="majorHAnsi"/>
      <w:b/>
      <w:smallCaps/>
      <w:color w:val="D34817" w:themeColor="accent1"/>
      <w:sz w:val="48"/>
      <w:szCs w:val="48"/>
    </w:rPr>
  </w:style>
  <w:style w:type="character" w:customStyle="1" w:styleId="TitreCar">
    <w:name w:val="Titre Car"/>
    <w:basedOn w:val="Policepardfaut"/>
    <w:link w:val="Titre"/>
    <w:uiPriority w:val="10"/>
    <w:rPr>
      <w:rFonts w:asciiTheme="majorHAnsi" w:hAnsiTheme="majorHAnsi" w:cs="Times New Roman"/>
      <w:b/>
      <w:smallCaps/>
      <w:color w:val="D34817" w:themeColor="accent1"/>
      <w:sz w:val="48"/>
      <w:szCs w:val="48"/>
      <w:lang w:eastAsia="ja-JP" w:bidi="he-IL"/>
    </w:rPr>
  </w:style>
  <w:style w:type="paragraph" w:styleId="TM1">
    <w:name w:val="toc 1"/>
    <w:basedOn w:val="Normal"/>
    <w:next w:val="Normal"/>
    <w:autoRedefine/>
    <w:uiPriority w:val="99"/>
    <w:semiHidden/>
    <w:unhideWhenUsed/>
    <w:qFormat/>
    <w:pPr>
      <w:tabs>
        <w:tab w:val="right" w:leader="dot" w:pos="8630"/>
      </w:tabs>
      <w:spacing w:after="40" w:line="240" w:lineRule="auto"/>
    </w:pPr>
    <w:rPr>
      <w:smallCaps/>
      <w:noProof/>
      <w:color w:val="9B2D1F" w:themeColor="accent2"/>
    </w:rPr>
  </w:style>
  <w:style w:type="paragraph" w:styleId="TM2">
    <w:name w:val="toc 2"/>
    <w:basedOn w:val="Normal"/>
    <w:next w:val="Normal"/>
    <w:autoRedefine/>
    <w:uiPriority w:val="99"/>
    <w:semiHidden/>
    <w:unhideWhenUsed/>
    <w:qFormat/>
    <w:pPr>
      <w:tabs>
        <w:tab w:val="right" w:leader="dot" w:pos="8630"/>
      </w:tabs>
      <w:spacing w:after="40" w:line="240" w:lineRule="auto"/>
      <w:ind w:left="216"/>
    </w:pPr>
    <w:rPr>
      <w:smallCaps/>
      <w:noProof/>
    </w:rPr>
  </w:style>
  <w:style w:type="paragraph" w:styleId="TM3">
    <w:name w:val="toc 3"/>
    <w:basedOn w:val="Normal"/>
    <w:next w:val="Normal"/>
    <w:autoRedefine/>
    <w:uiPriority w:val="99"/>
    <w:semiHidden/>
    <w:unhideWhenUsed/>
    <w:qFormat/>
    <w:pPr>
      <w:tabs>
        <w:tab w:val="right" w:leader="dot" w:pos="8630"/>
      </w:tabs>
      <w:spacing w:after="40" w:line="240" w:lineRule="auto"/>
      <w:ind w:left="446"/>
    </w:pPr>
    <w:rPr>
      <w:smallCaps/>
      <w:noProof/>
    </w:rPr>
  </w:style>
  <w:style w:type="paragraph" w:styleId="TM4">
    <w:name w:val="toc 4"/>
    <w:basedOn w:val="Normal"/>
    <w:next w:val="Normal"/>
    <w:autoRedefine/>
    <w:uiPriority w:val="99"/>
    <w:semiHidden/>
    <w:unhideWhenUsed/>
    <w:qFormat/>
    <w:pPr>
      <w:tabs>
        <w:tab w:val="right" w:leader="dot" w:pos="8630"/>
      </w:tabs>
      <w:spacing w:after="40" w:line="240" w:lineRule="auto"/>
      <w:ind w:left="662"/>
    </w:pPr>
    <w:rPr>
      <w:smallCaps/>
      <w:noProof/>
    </w:rPr>
  </w:style>
  <w:style w:type="paragraph" w:styleId="TM5">
    <w:name w:val="toc 5"/>
    <w:basedOn w:val="Normal"/>
    <w:next w:val="Normal"/>
    <w:autoRedefine/>
    <w:uiPriority w:val="99"/>
    <w:semiHidden/>
    <w:unhideWhenUsed/>
    <w:qFormat/>
    <w:pPr>
      <w:tabs>
        <w:tab w:val="right" w:leader="dot" w:pos="8630"/>
      </w:tabs>
      <w:spacing w:after="40" w:line="240" w:lineRule="auto"/>
      <w:ind w:left="878"/>
    </w:pPr>
    <w:rPr>
      <w:smallCaps/>
      <w:noProof/>
    </w:rPr>
  </w:style>
  <w:style w:type="paragraph" w:styleId="TM6">
    <w:name w:val="toc 6"/>
    <w:basedOn w:val="Normal"/>
    <w:next w:val="Normal"/>
    <w:autoRedefine/>
    <w:uiPriority w:val="99"/>
    <w:semiHidden/>
    <w:unhideWhenUsed/>
    <w:qFormat/>
    <w:pPr>
      <w:tabs>
        <w:tab w:val="right" w:leader="dot" w:pos="8630"/>
      </w:tabs>
      <w:spacing w:after="40" w:line="240" w:lineRule="auto"/>
      <w:ind w:left="1094"/>
    </w:pPr>
    <w:rPr>
      <w:smallCaps/>
      <w:noProof/>
    </w:rPr>
  </w:style>
  <w:style w:type="paragraph" w:styleId="TM7">
    <w:name w:val="toc 7"/>
    <w:basedOn w:val="Normal"/>
    <w:next w:val="Normal"/>
    <w:autoRedefine/>
    <w:uiPriority w:val="99"/>
    <w:semiHidden/>
    <w:unhideWhenUsed/>
    <w:qFormat/>
    <w:pPr>
      <w:tabs>
        <w:tab w:val="right" w:leader="dot" w:pos="8630"/>
      </w:tabs>
      <w:spacing w:after="40" w:line="240" w:lineRule="auto"/>
      <w:ind w:left="1325"/>
    </w:pPr>
    <w:rPr>
      <w:smallCaps/>
      <w:noProof/>
    </w:rPr>
  </w:style>
  <w:style w:type="paragraph" w:styleId="TM8">
    <w:name w:val="toc 8"/>
    <w:basedOn w:val="Normal"/>
    <w:next w:val="Normal"/>
    <w:autoRedefine/>
    <w:uiPriority w:val="99"/>
    <w:semiHidden/>
    <w:unhideWhenUsed/>
    <w:qFormat/>
    <w:pPr>
      <w:tabs>
        <w:tab w:val="right" w:leader="dot" w:pos="8630"/>
      </w:tabs>
      <w:spacing w:after="40" w:line="240" w:lineRule="auto"/>
      <w:ind w:left="1540"/>
    </w:pPr>
    <w:rPr>
      <w:smallCaps/>
      <w:noProof/>
    </w:rPr>
  </w:style>
  <w:style w:type="paragraph" w:styleId="TM9">
    <w:name w:val="toc 9"/>
    <w:basedOn w:val="Normal"/>
    <w:next w:val="Normal"/>
    <w:autoRedefine/>
    <w:uiPriority w:val="99"/>
    <w:semiHidden/>
    <w:unhideWhenUsed/>
    <w:qFormat/>
    <w:pPr>
      <w:tabs>
        <w:tab w:val="right" w:leader="dot" w:pos="8630"/>
      </w:tabs>
      <w:spacing w:after="40" w:line="240" w:lineRule="auto"/>
      <w:ind w:left="1760"/>
    </w:pPr>
    <w:rPr>
      <w:smallCaps/>
      <w:noProof/>
    </w:rPr>
  </w:style>
  <w:style w:type="paragraph" w:customStyle="1" w:styleId="DateText">
    <w:name w:val="Date Text"/>
    <w:basedOn w:val="Normal"/>
    <w:uiPriority w:val="35"/>
    <w:pPr>
      <w:spacing w:before="720" w:after="200"/>
      <w:contextualSpacing/>
    </w:pPr>
  </w:style>
  <w:style w:type="paragraph" w:customStyle="1" w:styleId="GrayText">
    <w:name w:val="Gray Text"/>
    <w:basedOn w:val="Sansinterligne"/>
    <w:uiPriority w:val="35"/>
    <w:qFormat/>
    <w:rPr>
      <w:rFonts w:asciiTheme="majorHAnsi" w:hAnsiTheme="majorHAnsi"/>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3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Desktop\exercices%20Word\&#1585;&#1587;&#1575;&#1604;&#1577;%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CDBD875962842BD800BA899872C524C"/>
        <w:category>
          <w:name w:val="Général"/>
          <w:gallery w:val="placeholder"/>
        </w:category>
        <w:types>
          <w:type w:val="bbPlcHdr"/>
        </w:types>
        <w:behaviors>
          <w:behavior w:val="content"/>
        </w:behaviors>
        <w:guid w:val="{07762EA4-133B-466D-AC58-E53F58C5D87D}"/>
      </w:docPartPr>
      <w:docPartBody>
        <w:p w:rsidR="00B24EEE" w:rsidRDefault="002C601E">
          <w:pPr>
            <w:pStyle w:val="8CDBD875962842BD800BA899872C524C"/>
          </w:pPr>
          <w:r>
            <w:t>[Pick the date]</w:t>
          </w:r>
        </w:p>
      </w:docPartBody>
    </w:docPart>
    <w:docPart>
      <w:docPartPr>
        <w:name w:val="339926C90F8C4606A85D83B317B80A28"/>
        <w:category>
          <w:name w:val="Général"/>
          <w:gallery w:val="placeholder"/>
        </w:category>
        <w:types>
          <w:type w:val="bbPlcHdr"/>
        </w:types>
        <w:behaviors>
          <w:behavior w:val="content"/>
        </w:behaviors>
        <w:guid w:val="{B333CC2E-4E38-4A49-A735-ADF7CBCB39AE}"/>
      </w:docPartPr>
      <w:docPartBody>
        <w:p w:rsidR="00B24EEE" w:rsidRDefault="002C601E">
          <w:pPr>
            <w:pStyle w:val="339926C90F8C4606A85D83B317B80A28"/>
          </w:pPr>
          <w:r>
            <w:t>[Type the sender name]</w:t>
          </w:r>
        </w:p>
      </w:docPartBody>
    </w:docPart>
    <w:docPart>
      <w:docPartPr>
        <w:name w:val="A13115AFF7A747D2838CC4F157B50CE9"/>
        <w:category>
          <w:name w:val="Général"/>
          <w:gallery w:val="placeholder"/>
        </w:category>
        <w:types>
          <w:type w:val="bbPlcHdr"/>
        </w:types>
        <w:behaviors>
          <w:behavior w:val="content"/>
        </w:behaviors>
        <w:guid w:val="{E6CAC724-41DE-452A-B099-AD33B33C5B65}"/>
      </w:docPartPr>
      <w:docPartBody>
        <w:p w:rsidR="00B24EEE" w:rsidRDefault="002C601E">
          <w:pPr>
            <w:pStyle w:val="A13115AFF7A747D2838CC4F157B50CE9"/>
          </w:pPr>
          <w:r>
            <w:t>[Type the sender company name]</w:t>
          </w:r>
        </w:p>
      </w:docPartBody>
    </w:docPart>
    <w:docPart>
      <w:docPartPr>
        <w:name w:val="BA9BEAAA95AB4744BBF2251ECB6CE1C1"/>
        <w:category>
          <w:name w:val="Général"/>
          <w:gallery w:val="placeholder"/>
        </w:category>
        <w:types>
          <w:type w:val="bbPlcHdr"/>
        </w:types>
        <w:behaviors>
          <w:behavior w:val="content"/>
        </w:behaviors>
        <w:guid w:val="{6293E144-1D93-441E-9716-2FCF64D11BC9}"/>
      </w:docPartPr>
      <w:docPartBody>
        <w:p w:rsidR="00B24EEE" w:rsidRDefault="002C601E">
          <w:pPr>
            <w:pStyle w:val="BA9BEAAA95AB4744BBF2251ECB6CE1C1"/>
          </w:pPr>
          <w:r>
            <w:t>[Type the sender company address]</w:t>
          </w:r>
        </w:p>
      </w:docPartBody>
    </w:docPart>
    <w:docPart>
      <w:docPartPr>
        <w:name w:val="F2876B7D2E604AD28263A6478919C41A"/>
        <w:category>
          <w:name w:val="Général"/>
          <w:gallery w:val="placeholder"/>
        </w:category>
        <w:types>
          <w:type w:val="bbPlcHdr"/>
        </w:types>
        <w:behaviors>
          <w:behavior w:val="content"/>
        </w:behaviors>
        <w:guid w:val="{8010616B-EDF3-4B7B-B842-BDE92E489E4D}"/>
      </w:docPartPr>
      <w:docPartBody>
        <w:p w:rsidR="00B24EEE" w:rsidRDefault="002C601E">
          <w:pPr>
            <w:pStyle w:val="F2876B7D2E604AD28263A6478919C41A"/>
          </w:pPr>
          <w:r>
            <w:t>[Type the recipient name]</w:t>
          </w:r>
        </w:p>
      </w:docPartBody>
    </w:docPart>
    <w:docPart>
      <w:docPartPr>
        <w:name w:val="F860B244A1DF44AA8474C7C02DE6F958"/>
        <w:category>
          <w:name w:val="Général"/>
          <w:gallery w:val="placeholder"/>
        </w:category>
        <w:types>
          <w:type w:val="bbPlcHdr"/>
        </w:types>
        <w:behaviors>
          <w:behavior w:val="content"/>
        </w:behaviors>
        <w:guid w:val="{E0D91464-D266-4FE7-879D-8BA652B6272D}"/>
      </w:docPartPr>
      <w:docPartBody>
        <w:p w:rsidR="00B24EEE" w:rsidRDefault="002C601E">
          <w:pPr>
            <w:pStyle w:val="F860B244A1DF44AA8474C7C02DE6F958"/>
          </w:pPr>
          <w:r>
            <w:t>[Type the recipient address]</w:t>
          </w:r>
        </w:p>
      </w:docPartBody>
    </w:docPart>
    <w:docPart>
      <w:docPartPr>
        <w:name w:val="8947660AF98A494EA9E162CBC8D4AFFB"/>
        <w:category>
          <w:name w:val="Général"/>
          <w:gallery w:val="placeholder"/>
        </w:category>
        <w:types>
          <w:type w:val="bbPlcHdr"/>
        </w:types>
        <w:behaviors>
          <w:behavior w:val="content"/>
        </w:behaviors>
        <w:guid w:val="{95A79924-4706-4797-B8C9-95B9403B3F8F}"/>
      </w:docPartPr>
      <w:docPartBody>
        <w:p w:rsidR="00B24EEE" w:rsidRDefault="002C601E">
          <w:pPr>
            <w:pStyle w:val="8947660AF98A494EA9E162CBC8D4AFFB"/>
          </w:pPr>
          <w:r>
            <w:t>[Type the salutation]</w:t>
          </w:r>
        </w:p>
      </w:docPartBody>
    </w:docPart>
    <w:docPart>
      <w:docPartPr>
        <w:name w:val="8F51BEA46462424E84065E8E6F59220F"/>
        <w:category>
          <w:name w:val="Général"/>
          <w:gallery w:val="placeholder"/>
        </w:category>
        <w:types>
          <w:type w:val="bbPlcHdr"/>
        </w:types>
        <w:behaviors>
          <w:behavior w:val="content"/>
        </w:behaviors>
        <w:guid w:val="{18073A53-A04A-4EA8-A7BC-1B469B538470}"/>
      </w:docPartPr>
      <w:docPartBody>
        <w:p w:rsidR="00B24EEE" w:rsidRDefault="002C601E">
          <w:pPr>
            <w:pStyle w:val="8F51BEA46462424E84065E8E6F59220F"/>
          </w:pPr>
          <w:r>
            <w:t>[Type the closing]</w:t>
          </w:r>
        </w:p>
      </w:docPartBody>
    </w:docPart>
    <w:docPart>
      <w:docPartPr>
        <w:name w:val="D0627108987D44BFB6395C17AA6C2603"/>
        <w:category>
          <w:name w:val="Général"/>
          <w:gallery w:val="placeholder"/>
        </w:category>
        <w:types>
          <w:type w:val="bbPlcHdr"/>
        </w:types>
        <w:behaviors>
          <w:behavior w:val="content"/>
        </w:behaviors>
        <w:guid w:val="{BC816BBA-83AA-4D27-A6AC-8FA7AE42DCCF}"/>
      </w:docPartPr>
      <w:docPartBody>
        <w:p w:rsidR="00B24EEE" w:rsidRDefault="002C601E">
          <w:pPr>
            <w:pStyle w:val="D0627108987D44BFB6395C17AA6C2603"/>
          </w:pPr>
          <w:r>
            <w:rPr>
              <w:rStyle w:val="Textedelespacerserv"/>
            </w:rPr>
            <w:t>[Type the sender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erpetua">
    <w:panose1 w:val="02020502060401020303"/>
    <w:charset w:val="00"/>
    <w:family w:val="roman"/>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GGothicM">
    <w:charset w:val="80"/>
    <w:family w:val="modern"/>
    <w:pitch w:val="fixed"/>
    <w:sig w:usb0="80000281" w:usb1="28C76CF8" w:usb2="00000010" w:usb3="00000000" w:csb0="00020000" w:csb1="00000000"/>
  </w:font>
  <w:font w:name="HGSoeiPresenceEB">
    <w:altName w:val="MS Mincho"/>
    <w:charset w:val="80"/>
    <w:family w:val="roman"/>
    <w:pitch w:val="fixed"/>
    <w:sig w:usb0="00000000" w:usb1="28C76CF8"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01E"/>
    <w:rsid w:val="002C601E"/>
    <w:rsid w:val="00B24EEE"/>
    <w:rsid w:val="00C5500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8CDBD875962842BD800BA899872C524C">
    <w:name w:val="8CDBD875962842BD800BA899872C524C"/>
  </w:style>
  <w:style w:type="paragraph" w:customStyle="1" w:styleId="339926C90F8C4606A85D83B317B80A28">
    <w:name w:val="339926C90F8C4606A85D83B317B80A28"/>
  </w:style>
  <w:style w:type="paragraph" w:customStyle="1" w:styleId="A13115AFF7A747D2838CC4F157B50CE9">
    <w:name w:val="A13115AFF7A747D2838CC4F157B50CE9"/>
  </w:style>
  <w:style w:type="paragraph" w:customStyle="1" w:styleId="BA9BEAAA95AB4744BBF2251ECB6CE1C1">
    <w:name w:val="BA9BEAAA95AB4744BBF2251ECB6CE1C1"/>
  </w:style>
  <w:style w:type="paragraph" w:customStyle="1" w:styleId="F2876B7D2E604AD28263A6478919C41A">
    <w:name w:val="F2876B7D2E604AD28263A6478919C41A"/>
  </w:style>
  <w:style w:type="paragraph" w:customStyle="1" w:styleId="F860B244A1DF44AA8474C7C02DE6F958">
    <w:name w:val="F860B244A1DF44AA8474C7C02DE6F958"/>
  </w:style>
  <w:style w:type="paragraph" w:customStyle="1" w:styleId="8947660AF98A494EA9E162CBC8D4AFFB">
    <w:name w:val="8947660AF98A494EA9E162CBC8D4AFFB"/>
  </w:style>
  <w:style w:type="paragraph" w:customStyle="1" w:styleId="CFDFD7E70F064873BB45DB5C64663E38">
    <w:name w:val="CFDFD7E70F064873BB45DB5C64663E38"/>
  </w:style>
  <w:style w:type="paragraph" w:customStyle="1" w:styleId="8F51BEA46462424E84065E8E6F59220F">
    <w:name w:val="8F51BEA46462424E84065E8E6F59220F"/>
  </w:style>
  <w:style w:type="character" w:styleId="Textedelespacerserv">
    <w:name w:val="Placeholder Text"/>
    <w:basedOn w:val="Policepardfaut"/>
    <w:uiPriority w:val="99"/>
    <w:semiHidden/>
    <w:rPr>
      <w:color w:val="808080"/>
    </w:rPr>
  </w:style>
  <w:style w:type="paragraph" w:customStyle="1" w:styleId="D0627108987D44BFB6395C17AA6C2603">
    <w:name w:val="D0627108987D44BFB6395C17AA6C2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quity">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Equity">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رسالة (2)</Template>
  <TotalTime>17</TotalTime>
  <Pages>1</Pages>
  <Words>243</Words>
  <Characters>1340</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imen kassem</cp:lastModifiedBy>
  <cp:revision>2</cp:revision>
  <dcterms:created xsi:type="dcterms:W3CDTF">2016-05-05T13:58:00Z</dcterms:created>
  <dcterms:modified xsi:type="dcterms:W3CDTF">2016-05-30T16:43:00Z</dcterms:modified>
</cp:coreProperties>
</file>